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C8F" w:rsidRPr="003D4C8F" w:rsidRDefault="003D4C8F" w:rsidP="003D4C8F">
      <w:pPr>
        <w:jc w:val="center"/>
        <w:rPr>
          <w:rFonts w:cs="Times New Roman"/>
          <w:b/>
          <w:sz w:val="28"/>
          <w:szCs w:val="28"/>
          <w:lang w:val="ru-RU"/>
        </w:rPr>
      </w:pPr>
      <w:r w:rsidRPr="003D4C8F">
        <w:rPr>
          <w:rFonts w:cs="Times New Roman"/>
          <w:sz w:val="28"/>
          <w:szCs w:val="28"/>
          <w:lang w:val="ru-RU"/>
        </w:rPr>
        <w:t>ГУО "Гимназия №1 им.П.Василенко г.Свислочь"</w:t>
      </w:r>
    </w:p>
    <w:p w:rsidR="00194BD6" w:rsidRPr="009F49C8" w:rsidRDefault="00194BD6" w:rsidP="003D4C8F">
      <w:pPr>
        <w:jc w:val="center"/>
        <w:rPr>
          <w:b/>
          <w:sz w:val="28"/>
          <w:szCs w:val="28"/>
          <w:lang w:val="ru-RU"/>
        </w:rPr>
      </w:pPr>
    </w:p>
    <w:p w:rsidR="00194BD6" w:rsidRPr="009F49C8" w:rsidRDefault="00194BD6" w:rsidP="003D4C8F">
      <w:pPr>
        <w:jc w:val="center"/>
        <w:rPr>
          <w:b/>
          <w:sz w:val="28"/>
          <w:szCs w:val="28"/>
          <w:lang w:val="ru-RU"/>
        </w:rPr>
      </w:pPr>
    </w:p>
    <w:p w:rsidR="00194BD6" w:rsidRPr="009F49C8" w:rsidRDefault="00194BD6" w:rsidP="003D4C8F">
      <w:pPr>
        <w:jc w:val="center"/>
        <w:rPr>
          <w:b/>
          <w:sz w:val="28"/>
          <w:szCs w:val="28"/>
          <w:lang w:val="ru-RU"/>
        </w:rPr>
      </w:pPr>
    </w:p>
    <w:p w:rsidR="00194BD6" w:rsidRPr="009F49C8" w:rsidRDefault="00194BD6" w:rsidP="003D4C8F">
      <w:pPr>
        <w:jc w:val="center"/>
        <w:rPr>
          <w:b/>
          <w:sz w:val="28"/>
          <w:szCs w:val="28"/>
          <w:lang w:val="ru-RU"/>
        </w:rPr>
      </w:pPr>
    </w:p>
    <w:p w:rsidR="00194BD6" w:rsidRPr="009F49C8" w:rsidRDefault="00194BD6" w:rsidP="003D4C8F">
      <w:pPr>
        <w:jc w:val="center"/>
        <w:rPr>
          <w:b/>
          <w:sz w:val="28"/>
          <w:szCs w:val="28"/>
          <w:lang w:val="ru-RU"/>
        </w:rPr>
      </w:pPr>
    </w:p>
    <w:p w:rsidR="00194BD6" w:rsidRPr="009F49C8" w:rsidRDefault="00194BD6" w:rsidP="003D4C8F">
      <w:pPr>
        <w:jc w:val="center"/>
        <w:rPr>
          <w:b/>
          <w:sz w:val="28"/>
          <w:szCs w:val="28"/>
          <w:lang w:val="ru-RU"/>
        </w:rPr>
      </w:pPr>
    </w:p>
    <w:p w:rsidR="00E076EE" w:rsidRPr="009F49C8" w:rsidRDefault="00194BD6" w:rsidP="003D4C8F">
      <w:pPr>
        <w:jc w:val="center"/>
        <w:rPr>
          <w:sz w:val="28"/>
          <w:szCs w:val="28"/>
          <w:lang w:val="ru-RU"/>
        </w:rPr>
      </w:pPr>
      <w:r w:rsidRPr="009F49C8">
        <w:rPr>
          <w:b/>
          <w:sz w:val="28"/>
          <w:szCs w:val="28"/>
          <w:lang w:val="ru-RU"/>
        </w:rPr>
        <w:t>МЕТОДИЧЕСКАЯ РАЗРАБОТКА УРОКА</w:t>
      </w:r>
    </w:p>
    <w:p w:rsidR="00E076EE" w:rsidRPr="003D4C8F" w:rsidRDefault="00194BD6" w:rsidP="003D4C8F">
      <w:pPr>
        <w:jc w:val="center"/>
        <w:rPr>
          <w:sz w:val="28"/>
          <w:szCs w:val="28"/>
          <w:lang w:val="ru-RU"/>
        </w:rPr>
      </w:pPr>
      <w:r w:rsidRPr="003D4C8F">
        <w:rPr>
          <w:sz w:val="28"/>
          <w:szCs w:val="28"/>
          <w:lang w:val="ru-RU"/>
        </w:rPr>
        <w:t>по литературному чтению для 4 класса</w:t>
      </w:r>
    </w:p>
    <w:p w:rsidR="00E076EE" w:rsidRPr="003D4C8F" w:rsidRDefault="003D4C8F" w:rsidP="003D4C8F">
      <w:pPr>
        <w:jc w:val="center"/>
        <w:rPr>
          <w:sz w:val="28"/>
          <w:szCs w:val="28"/>
          <w:lang w:val="ru-RU"/>
        </w:rPr>
      </w:pPr>
      <w:r w:rsidRPr="003D4C8F">
        <w:rPr>
          <w:sz w:val="28"/>
          <w:szCs w:val="28"/>
          <w:lang w:val="be-BY"/>
        </w:rPr>
        <w:t xml:space="preserve">по теме: </w:t>
      </w:r>
      <w:r w:rsidRPr="003D4C8F">
        <w:rPr>
          <w:rFonts w:cs="Times New Roman"/>
          <w:sz w:val="28"/>
          <w:szCs w:val="28"/>
          <w:lang w:val="ru-RU"/>
        </w:rPr>
        <w:t xml:space="preserve"> «</w:t>
      </w:r>
      <w:r w:rsidRPr="003D4C8F">
        <w:rPr>
          <w:rFonts w:cs="Times New Roman"/>
          <w:bCs/>
          <w:sz w:val="28"/>
          <w:szCs w:val="28"/>
          <w:lang w:val="ru-RU"/>
        </w:rPr>
        <w:t>Повесть-сказка. А. Линдгрен «Пеппи Длинныйчулок» (глава «Как Пеппи спасает двух малышей»)</w:t>
      </w:r>
      <w:r w:rsidR="00194BD6">
        <w:rPr>
          <w:rFonts w:cs="Times New Roman"/>
          <w:bCs/>
          <w:sz w:val="28"/>
          <w:szCs w:val="28"/>
          <w:lang w:val="ru-RU"/>
        </w:rPr>
        <w:t>.</w:t>
      </w:r>
    </w:p>
    <w:p w:rsidR="003D4C8F" w:rsidRDefault="00194BD6">
      <w:pPr>
        <w:rPr>
          <w:sz w:val="28"/>
          <w:szCs w:val="28"/>
          <w:lang w:val="ru-RU"/>
        </w:rPr>
      </w:pPr>
      <w:r w:rsidRPr="003D4C8F">
        <w:rPr>
          <w:sz w:val="28"/>
          <w:szCs w:val="28"/>
          <w:lang w:val="ru-RU"/>
        </w:rPr>
        <w:br/>
      </w:r>
      <w:r w:rsidRPr="003D4C8F">
        <w:rPr>
          <w:sz w:val="28"/>
          <w:szCs w:val="28"/>
          <w:lang w:val="ru-RU"/>
        </w:rPr>
        <w:br/>
      </w:r>
    </w:p>
    <w:p w:rsidR="003D4C8F" w:rsidRDefault="003D4C8F">
      <w:pPr>
        <w:rPr>
          <w:sz w:val="28"/>
          <w:szCs w:val="28"/>
          <w:lang w:val="ru-RU"/>
        </w:rPr>
      </w:pPr>
    </w:p>
    <w:p w:rsidR="003D4C8F" w:rsidRDefault="003D4C8F">
      <w:pPr>
        <w:rPr>
          <w:sz w:val="28"/>
          <w:szCs w:val="28"/>
          <w:lang w:val="ru-RU"/>
        </w:rPr>
      </w:pPr>
    </w:p>
    <w:p w:rsidR="003D4C8F" w:rsidRDefault="003D4C8F">
      <w:pPr>
        <w:rPr>
          <w:sz w:val="28"/>
          <w:szCs w:val="28"/>
          <w:lang w:val="ru-RU"/>
        </w:rPr>
      </w:pPr>
    </w:p>
    <w:p w:rsidR="003D4C8F" w:rsidRDefault="003D4C8F">
      <w:pPr>
        <w:rPr>
          <w:sz w:val="28"/>
          <w:szCs w:val="28"/>
          <w:lang w:val="ru-RU"/>
        </w:rPr>
      </w:pPr>
    </w:p>
    <w:p w:rsidR="00E076EE" w:rsidRPr="003D4C8F" w:rsidRDefault="00194BD6">
      <w:pPr>
        <w:rPr>
          <w:sz w:val="28"/>
          <w:szCs w:val="28"/>
          <w:lang w:val="ru-RU"/>
        </w:rPr>
      </w:pPr>
      <w:r w:rsidRPr="003D4C8F">
        <w:rPr>
          <w:sz w:val="28"/>
          <w:szCs w:val="28"/>
          <w:lang w:val="ru-RU"/>
        </w:rPr>
        <w:t>Автор: Романчук Людмила Владимировна</w:t>
      </w:r>
    </w:p>
    <w:p w:rsidR="00E076EE" w:rsidRPr="003D4C8F" w:rsidRDefault="003D4C8F">
      <w:pPr>
        <w:rPr>
          <w:sz w:val="28"/>
          <w:szCs w:val="28"/>
          <w:lang w:val="ru-RU"/>
        </w:rPr>
      </w:pPr>
      <w:r w:rsidRPr="003D4C8F">
        <w:rPr>
          <w:sz w:val="28"/>
          <w:szCs w:val="28"/>
          <w:lang w:val="ru-RU"/>
        </w:rPr>
        <w:t>Должность: у</w:t>
      </w:r>
      <w:r w:rsidR="00194BD6" w:rsidRPr="003D4C8F">
        <w:rPr>
          <w:sz w:val="28"/>
          <w:szCs w:val="28"/>
          <w:lang w:val="ru-RU"/>
        </w:rPr>
        <w:t>читель начальных классов</w:t>
      </w:r>
    </w:p>
    <w:p w:rsidR="00E076EE" w:rsidRPr="003D4C8F" w:rsidRDefault="003D4C8F">
      <w:pPr>
        <w:rPr>
          <w:sz w:val="28"/>
          <w:szCs w:val="28"/>
          <w:lang w:val="ru-RU"/>
        </w:rPr>
      </w:pPr>
      <w:r w:rsidRPr="003D4C8F">
        <w:rPr>
          <w:sz w:val="28"/>
          <w:szCs w:val="28"/>
          <w:lang w:val="ru-RU"/>
        </w:rPr>
        <w:t>Квалификационная категория: п</w:t>
      </w:r>
      <w:r w:rsidR="00194BD6" w:rsidRPr="003D4C8F">
        <w:rPr>
          <w:sz w:val="28"/>
          <w:szCs w:val="28"/>
          <w:lang w:val="ru-RU"/>
        </w:rPr>
        <w:t>ервая</w:t>
      </w:r>
    </w:p>
    <w:p w:rsidR="00E076EE" w:rsidRPr="009215A0" w:rsidRDefault="00194BD6">
      <w:pPr>
        <w:rPr>
          <w:sz w:val="28"/>
          <w:szCs w:val="28"/>
          <w:lang w:val="ru-RU"/>
        </w:rPr>
      </w:pPr>
      <w:r w:rsidRPr="003D4C8F">
        <w:rPr>
          <w:sz w:val="28"/>
          <w:szCs w:val="28"/>
          <w:lang w:val="ru-RU"/>
        </w:rPr>
        <w:t>Контактная информация:</w:t>
      </w:r>
      <w:bookmarkStart w:id="0" w:name="_GoBack"/>
      <w:bookmarkEnd w:id="0"/>
      <w:r w:rsidRPr="009215A0">
        <w:rPr>
          <w:sz w:val="28"/>
          <w:szCs w:val="28"/>
          <w:lang w:val="ru-RU"/>
        </w:rPr>
        <w:t xml:space="preserve"> </w:t>
      </w:r>
      <w:r w:rsidRPr="003D4C8F">
        <w:rPr>
          <w:sz w:val="28"/>
          <w:szCs w:val="28"/>
        </w:rPr>
        <w:t>e</w:t>
      </w:r>
      <w:r w:rsidRPr="009215A0">
        <w:rPr>
          <w:sz w:val="28"/>
          <w:szCs w:val="28"/>
          <w:lang w:val="ru-RU"/>
        </w:rPr>
        <w:t>-</w:t>
      </w:r>
      <w:r w:rsidRPr="003D4C8F">
        <w:rPr>
          <w:sz w:val="28"/>
          <w:szCs w:val="28"/>
        </w:rPr>
        <w:t>mail</w:t>
      </w:r>
      <w:r w:rsidRPr="009215A0">
        <w:rPr>
          <w:sz w:val="28"/>
          <w:szCs w:val="28"/>
          <w:lang w:val="ru-RU"/>
        </w:rPr>
        <w:t xml:space="preserve">: </w:t>
      </w:r>
      <w:hyperlink r:id="rId8" w:history="1">
        <w:r w:rsidR="003D4C8F" w:rsidRPr="00D058EA">
          <w:rPr>
            <w:rStyle w:val="aff8"/>
            <w:sz w:val="28"/>
            <w:szCs w:val="28"/>
          </w:rPr>
          <w:t>ludmila</w:t>
        </w:r>
        <w:r w:rsidR="003D4C8F" w:rsidRPr="009215A0">
          <w:rPr>
            <w:rStyle w:val="aff8"/>
            <w:sz w:val="28"/>
            <w:szCs w:val="28"/>
            <w:lang w:val="ru-RU"/>
          </w:rPr>
          <w:t>_</w:t>
        </w:r>
        <w:r w:rsidR="003D4C8F" w:rsidRPr="00D058EA">
          <w:rPr>
            <w:rStyle w:val="aff8"/>
            <w:sz w:val="28"/>
            <w:szCs w:val="28"/>
          </w:rPr>
          <w:t>r</w:t>
        </w:r>
        <w:r w:rsidR="003D4C8F" w:rsidRPr="009215A0">
          <w:rPr>
            <w:rStyle w:val="aff8"/>
            <w:sz w:val="28"/>
            <w:szCs w:val="28"/>
            <w:lang w:val="ru-RU"/>
          </w:rPr>
          <w:t>@</w:t>
        </w:r>
        <w:r w:rsidR="003D4C8F" w:rsidRPr="00D058EA">
          <w:rPr>
            <w:rStyle w:val="aff8"/>
            <w:sz w:val="28"/>
            <w:szCs w:val="28"/>
          </w:rPr>
          <w:t>bk</w:t>
        </w:r>
        <w:r w:rsidR="003D4C8F" w:rsidRPr="009215A0">
          <w:rPr>
            <w:rStyle w:val="aff8"/>
            <w:sz w:val="28"/>
            <w:szCs w:val="28"/>
            <w:lang w:val="ru-RU"/>
          </w:rPr>
          <w:t>.</w:t>
        </w:r>
        <w:r w:rsidR="003D4C8F" w:rsidRPr="00D058EA">
          <w:rPr>
            <w:rStyle w:val="aff8"/>
            <w:sz w:val="28"/>
            <w:szCs w:val="28"/>
          </w:rPr>
          <w:t>ru</w:t>
        </w:r>
      </w:hyperlink>
    </w:p>
    <w:p w:rsidR="003D4C8F" w:rsidRPr="009215A0" w:rsidRDefault="003D4C8F">
      <w:pPr>
        <w:rPr>
          <w:sz w:val="28"/>
          <w:szCs w:val="28"/>
          <w:lang w:val="ru-RU"/>
        </w:rPr>
      </w:pPr>
    </w:p>
    <w:p w:rsidR="00194BD6" w:rsidRDefault="00194BD6" w:rsidP="003D4C8F">
      <w:pPr>
        <w:jc w:val="center"/>
        <w:rPr>
          <w:sz w:val="28"/>
          <w:szCs w:val="28"/>
          <w:lang w:val="be-BY"/>
        </w:rPr>
      </w:pPr>
    </w:p>
    <w:p w:rsidR="00313EAB" w:rsidRDefault="00313EAB" w:rsidP="003D4C8F">
      <w:pPr>
        <w:jc w:val="center"/>
        <w:rPr>
          <w:sz w:val="28"/>
          <w:szCs w:val="28"/>
          <w:lang w:val="be-BY"/>
        </w:rPr>
      </w:pPr>
    </w:p>
    <w:p w:rsidR="003D4C8F" w:rsidRDefault="003D4C8F" w:rsidP="003D4C8F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ПОЯСНІТЕЛЬНАЯ ЗАПІСКА</w:t>
      </w:r>
    </w:p>
    <w:p w:rsidR="003D4C8F" w:rsidRPr="0022449D" w:rsidRDefault="003D4C8F" w:rsidP="00313EAB">
      <w:pPr>
        <w:spacing w:before="100" w:beforeAutospacing="1" w:after="100" w:afterAutospacing="1"/>
        <w:ind w:left="57" w:firstLine="720"/>
        <w:rPr>
          <w:rFonts w:eastAsia="Times New Roman" w:cs="Times New Roman"/>
          <w:sz w:val="28"/>
          <w:szCs w:val="28"/>
          <w:lang w:val="ru-RU" w:eastAsia="ru-RU"/>
        </w:rPr>
      </w:pPr>
      <w:r w:rsidRPr="0022449D">
        <w:rPr>
          <w:rFonts w:eastAsia="Times New Roman" w:cs="Times New Roman"/>
          <w:sz w:val="28"/>
          <w:szCs w:val="28"/>
          <w:lang w:val="ru-RU" w:eastAsia="ru-RU"/>
        </w:rPr>
        <w:t>Урок разработан для обучающихся 4 класса в рамках литературного чтения по произведению Астрид Линдгрен «Пеппи Длинныйчулок» (глава «Как Пеппи спасает двух малышей»).</w:t>
      </w:r>
      <w:r w:rsidRPr="0022449D">
        <w:rPr>
          <w:rFonts w:eastAsia="Times New Roman" w:cs="Times New Roman"/>
          <w:sz w:val="28"/>
          <w:szCs w:val="28"/>
          <w:lang w:val="ru-RU" w:eastAsia="ru-RU"/>
        </w:rPr>
        <w:br/>
        <w:t>Цель урока — формирование у учащихся навыков анализа литературного героя, развитие творческого мышления, воображения, нравственных ориентиров и цифровой грамотности через использование технологий искусственного интеллекта (ИИ).</w:t>
      </w:r>
    </w:p>
    <w:p w:rsidR="003D4C8F" w:rsidRDefault="003D4C8F" w:rsidP="003D4C8F">
      <w:pPr>
        <w:ind w:firstLine="720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22449D">
        <w:rPr>
          <w:rFonts w:eastAsia="Times New Roman" w:cs="Times New Roman"/>
          <w:sz w:val="28"/>
          <w:szCs w:val="28"/>
          <w:lang w:val="ru-RU" w:eastAsia="ru-RU"/>
        </w:rPr>
        <w:t>Особенность урока заключается в интеграции цифрового инструмента — ChatGPT: дети сравнивают поступки героини с мнением нейросети, придумывают собственный подвиг Пеппи и анализируют, может ли ИИ передать глубину человеческого поступка.</w:t>
      </w:r>
      <w:r w:rsidRPr="003D4C8F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r w:rsidRPr="0022449D">
        <w:rPr>
          <w:rFonts w:eastAsia="Times New Roman" w:cs="Times New Roman"/>
          <w:sz w:val="28"/>
          <w:szCs w:val="28"/>
          <w:lang w:val="ru-RU" w:eastAsia="ru-RU"/>
        </w:rPr>
        <w:t>Урок строится в игровой форме, предполагает активную парную и индивидуальную работу, формирует критическое мышление, развивает эмоциональный интеллект и навыки взаимодействия с современными цифровыми помощниками</w:t>
      </w:r>
    </w:p>
    <w:p w:rsidR="003D4C8F" w:rsidRDefault="003D4C8F" w:rsidP="003D4C8F">
      <w:pPr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АКТУАЛЬНОСТЬ И НОВИЗНА РАЗРАБОТКИ:</w:t>
      </w:r>
    </w:p>
    <w:p w:rsidR="003D4C8F" w:rsidRDefault="003D4C8F" w:rsidP="00194BD6">
      <w:pPr>
        <w:ind w:firstLine="720"/>
        <w:jc w:val="both"/>
        <w:rPr>
          <w:rFonts w:cs="Times New Roman"/>
          <w:sz w:val="28"/>
          <w:szCs w:val="28"/>
          <w:lang w:val="ru-RU"/>
        </w:rPr>
      </w:pPr>
      <w:r w:rsidRPr="0022449D">
        <w:rPr>
          <w:rFonts w:cs="Times New Roman"/>
          <w:sz w:val="28"/>
          <w:szCs w:val="28"/>
          <w:lang w:val="ru-RU"/>
        </w:rPr>
        <w:t>Современная система образования направлена не только на освоение предметных знаний, но и на развитие универсальных учебных действий, в том числе навыков критического мышления, творчества и цифровой грамотности. Использование технологий искусственного интеллекта (ИИ) в образовательном процессе актуализирует интерес обучающихся и делает процесс обучения более значимым и приближённым к реальности.</w:t>
      </w:r>
    </w:p>
    <w:p w:rsidR="003D4C8F" w:rsidRDefault="003D4C8F" w:rsidP="003D4C8F">
      <w:pPr>
        <w:jc w:val="center"/>
        <w:outlineLvl w:val="2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ЦЕЛЬ И </w:t>
      </w:r>
      <w:proofErr w:type="gramStart"/>
      <w:r>
        <w:rPr>
          <w:rFonts w:cs="Times New Roman"/>
          <w:sz w:val="28"/>
          <w:szCs w:val="28"/>
          <w:lang w:val="ru-RU"/>
        </w:rPr>
        <w:t>ЗАДАЧИ  МЕТОДИЧЕСКОЙ</w:t>
      </w:r>
      <w:proofErr w:type="gramEnd"/>
      <w:r>
        <w:rPr>
          <w:rFonts w:cs="Times New Roman"/>
          <w:sz w:val="28"/>
          <w:szCs w:val="28"/>
          <w:lang w:val="ru-RU"/>
        </w:rPr>
        <w:t xml:space="preserve"> РАЗРАБОТКИ:</w:t>
      </w:r>
    </w:p>
    <w:p w:rsidR="003D4C8F" w:rsidRPr="0022449D" w:rsidRDefault="003D4C8F" w:rsidP="003D4C8F">
      <w:pPr>
        <w:outlineLvl w:val="2"/>
        <w:rPr>
          <w:rFonts w:eastAsia="Times New Roman" w:cs="Times New Roman"/>
          <w:sz w:val="28"/>
          <w:szCs w:val="28"/>
          <w:lang w:val="ru-RU" w:eastAsia="ru-RU"/>
        </w:rPr>
      </w:pPr>
      <w:r w:rsidRPr="006A4312">
        <w:rPr>
          <w:rFonts w:eastAsia="Times New Roman" w:cs="Times New Roman"/>
          <w:b/>
          <w:bCs/>
          <w:sz w:val="28"/>
          <w:szCs w:val="28"/>
          <w:lang w:val="ru-RU" w:eastAsia="ru-RU"/>
        </w:rPr>
        <w:t>Цель занятия:</w:t>
      </w:r>
      <w:r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Pr="006A4312">
        <w:rPr>
          <w:rFonts w:eastAsia="Times New Roman" w:cs="Times New Roman"/>
          <w:sz w:val="28"/>
          <w:szCs w:val="28"/>
          <w:lang w:val="ru-RU" w:eastAsia="ru-RU"/>
        </w:rPr>
        <w:t>Формировать у обучающихся умение анализировать поступки литературного героя, развивать творческое мышление, воображение и нравственные ориентиры на основе интеграции современных цифровых технологий, в том числе искусственного интеллекта.</w:t>
      </w:r>
    </w:p>
    <w:p w:rsidR="003D4C8F" w:rsidRPr="0022449D" w:rsidRDefault="003D4C8F" w:rsidP="003D4C8F">
      <w:pPr>
        <w:spacing w:after="0" w:line="240" w:lineRule="auto"/>
        <w:outlineLvl w:val="2"/>
        <w:rPr>
          <w:rFonts w:eastAsia="Times New Roman" w:cs="Times New Roman"/>
          <w:b/>
          <w:sz w:val="28"/>
          <w:szCs w:val="28"/>
          <w:lang w:val="ru-RU" w:eastAsia="ru-RU"/>
        </w:rPr>
      </w:pPr>
      <w:r w:rsidRPr="0022449D">
        <w:rPr>
          <w:rFonts w:cs="Times New Roman"/>
          <w:b/>
          <w:sz w:val="28"/>
          <w:szCs w:val="28"/>
          <w:lang w:val="ru-RU"/>
        </w:rPr>
        <w:t>Задачи занятия:</w:t>
      </w:r>
    </w:p>
    <w:p w:rsidR="003D4C8F" w:rsidRDefault="003D4C8F" w:rsidP="00194BD6">
      <w:pPr>
        <w:spacing w:after="0" w:line="240" w:lineRule="auto"/>
        <w:jc w:val="both"/>
        <w:outlineLvl w:val="2"/>
        <w:rPr>
          <w:rFonts w:cs="Times New Roman"/>
          <w:sz w:val="28"/>
          <w:szCs w:val="28"/>
          <w:lang w:val="ru-RU"/>
        </w:rPr>
      </w:pPr>
      <w:r w:rsidRPr="0022449D">
        <w:rPr>
          <w:rFonts w:cs="Times New Roman"/>
          <w:sz w:val="28"/>
          <w:szCs w:val="28"/>
          <w:lang w:val="ru-RU"/>
        </w:rPr>
        <w:t>Обобщить знания учащихся о героизме на примере художественного произведения.</w:t>
      </w:r>
    </w:p>
    <w:p w:rsidR="003D4C8F" w:rsidRPr="0022449D" w:rsidRDefault="003D4C8F" w:rsidP="00194BD6">
      <w:pPr>
        <w:spacing w:after="0" w:line="240" w:lineRule="auto"/>
        <w:jc w:val="both"/>
        <w:outlineLvl w:val="2"/>
        <w:rPr>
          <w:rFonts w:cs="Times New Roman"/>
          <w:sz w:val="28"/>
          <w:szCs w:val="28"/>
          <w:lang w:val="ru-RU"/>
        </w:rPr>
      </w:pPr>
      <w:r w:rsidRPr="0022449D">
        <w:rPr>
          <w:rFonts w:cs="Times New Roman"/>
          <w:sz w:val="28"/>
          <w:szCs w:val="28"/>
          <w:lang w:val="ru-RU"/>
        </w:rPr>
        <w:t>Развивать навык аргументированного высказывания по содержанию текста.</w:t>
      </w:r>
    </w:p>
    <w:p w:rsidR="003D4C8F" w:rsidRDefault="003D4C8F" w:rsidP="00194BD6">
      <w:pPr>
        <w:spacing w:after="0" w:line="240" w:lineRule="auto"/>
        <w:jc w:val="both"/>
        <w:outlineLvl w:val="2"/>
        <w:rPr>
          <w:rFonts w:eastAsia="Times New Roman" w:cs="Times New Roman"/>
          <w:sz w:val="28"/>
          <w:szCs w:val="28"/>
          <w:lang w:val="ru-RU" w:eastAsia="ru-RU"/>
        </w:rPr>
      </w:pPr>
      <w:r w:rsidRPr="0022449D">
        <w:rPr>
          <w:rFonts w:cs="Times New Roman"/>
          <w:sz w:val="28"/>
          <w:szCs w:val="28"/>
          <w:lang w:val="ru-RU"/>
        </w:rPr>
        <w:lastRenderedPageBreak/>
        <w:t>Способствовать формированию критического мышления через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22449D">
        <w:rPr>
          <w:rFonts w:cs="Times New Roman"/>
          <w:sz w:val="28"/>
          <w:szCs w:val="28"/>
          <w:lang w:val="ru-RU"/>
        </w:rPr>
        <w:t>сравнение текста и сгенерированного ИИ-ответа.</w:t>
      </w:r>
    </w:p>
    <w:p w:rsidR="003D4C8F" w:rsidRDefault="003D4C8F" w:rsidP="00194BD6">
      <w:pPr>
        <w:spacing w:after="0" w:line="240" w:lineRule="auto"/>
        <w:jc w:val="both"/>
        <w:outlineLvl w:val="2"/>
        <w:rPr>
          <w:rFonts w:eastAsia="Times New Roman" w:cs="Times New Roman"/>
          <w:sz w:val="28"/>
          <w:szCs w:val="28"/>
          <w:lang w:val="ru-RU" w:eastAsia="ru-RU"/>
        </w:rPr>
      </w:pPr>
      <w:r w:rsidRPr="0022449D">
        <w:rPr>
          <w:rFonts w:cs="Times New Roman"/>
          <w:sz w:val="28"/>
          <w:szCs w:val="28"/>
          <w:lang w:val="ru-RU"/>
        </w:rPr>
        <w:t>Формировать интерес к чтению, литературным героям и нравственным поступкам.</w:t>
      </w:r>
    </w:p>
    <w:p w:rsidR="003D4C8F" w:rsidRDefault="003D4C8F" w:rsidP="00194BD6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22449D">
        <w:rPr>
          <w:rFonts w:cs="Times New Roman"/>
          <w:sz w:val="28"/>
          <w:szCs w:val="28"/>
          <w:lang w:val="ru-RU"/>
        </w:rPr>
        <w:t>Ознакомить учащихся с возможностями ИИ как инструмента обучения и творчества.</w:t>
      </w:r>
    </w:p>
    <w:p w:rsidR="00C7661E" w:rsidRDefault="00C7661E" w:rsidP="00C7661E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404040"/>
          <w:sz w:val="28"/>
          <w:szCs w:val="28"/>
        </w:rPr>
      </w:pPr>
      <w:r w:rsidRPr="00621BCF">
        <w:rPr>
          <w:b/>
          <w:bCs/>
          <w:sz w:val="28"/>
          <w:szCs w:val="28"/>
        </w:rPr>
        <w:t>Оборудование:</w:t>
      </w:r>
      <w:r w:rsidRPr="00621BCF">
        <w:rPr>
          <w:b/>
          <w:bCs/>
          <w:color w:val="404040"/>
          <w:sz w:val="28"/>
          <w:szCs w:val="28"/>
        </w:rPr>
        <w:t xml:space="preserve"> </w:t>
      </w:r>
      <w:r>
        <w:rPr>
          <w:b/>
          <w:bCs/>
          <w:color w:val="404040"/>
          <w:sz w:val="28"/>
          <w:szCs w:val="28"/>
        </w:rPr>
        <w:t xml:space="preserve"> </w:t>
      </w:r>
      <w:r w:rsidRPr="00C7661E">
        <w:rPr>
          <w:bCs/>
          <w:color w:val="404040"/>
          <w:sz w:val="28"/>
          <w:szCs w:val="28"/>
        </w:rPr>
        <w:t>мультимедийное оборудование</w:t>
      </w:r>
      <w:r w:rsidRPr="00621BCF">
        <w:rPr>
          <w:b/>
          <w:bCs/>
          <w:color w:val="404040"/>
          <w:sz w:val="28"/>
          <w:szCs w:val="28"/>
        </w:rPr>
        <w:t xml:space="preserve">: </w:t>
      </w:r>
      <w:r w:rsidRPr="00EA01EB">
        <w:rPr>
          <w:color w:val="404040"/>
          <w:sz w:val="28"/>
          <w:szCs w:val="28"/>
        </w:rPr>
        <w:t>ноутбук учителя</w:t>
      </w:r>
      <w:r w:rsidRPr="00621BCF">
        <w:rPr>
          <w:color w:val="404040"/>
          <w:sz w:val="28"/>
          <w:szCs w:val="28"/>
        </w:rPr>
        <w:t xml:space="preserve">, </w:t>
      </w:r>
      <w:r w:rsidRPr="00EA01EB">
        <w:rPr>
          <w:color w:val="000000" w:themeColor="text1"/>
          <w:sz w:val="28"/>
          <w:szCs w:val="28"/>
        </w:rPr>
        <w:t>интерактивная доска</w:t>
      </w:r>
      <w:r w:rsidRPr="00621BCF">
        <w:rPr>
          <w:color w:val="000000" w:themeColor="text1"/>
          <w:sz w:val="28"/>
          <w:szCs w:val="28"/>
        </w:rPr>
        <w:t>, к</w:t>
      </w:r>
      <w:r>
        <w:rPr>
          <w:color w:val="000000" w:themeColor="text1"/>
          <w:sz w:val="28"/>
          <w:szCs w:val="28"/>
        </w:rPr>
        <w:t xml:space="preserve">олонки </w:t>
      </w:r>
      <w:r w:rsidRPr="00EA01EB">
        <w:rPr>
          <w:color w:val="000000" w:themeColor="text1"/>
          <w:sz w:val="28"/>
          <w:szCs w:val="28"/>
        </w:rPr>
        <w:t>для аудиоэффектов, озвучки ИИ</w:t>
      </w:r>
      <w:r w:rsidRPr="00621BCF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</w:t>
      </w:r>
      <w:r w:rsidRPr="00621BCF">
        <w:rPr>
          <w:color w:val="000000" w:themeColor="text1"/>
          <w:sz w:val="28"/>
          <w:szCs w:val="28"/>
        </w:rPr>
        <w:t>д</w:t>
      </w:r>
      <w:r w:rsidRPr="00621BCF">
        <w:rPr>
          <w:bCs/>
          <w:color w:val="000000" w:themeColor="text1"/>
          <w:sz w:val="28"/>
          <w:szCs w:val="28"/>
        </w:rPr>
        <w:t>оступ в</w:t>
      </w:r>
      <w:r w:rsidRPr="00621BCF">
        <w:rPr>
          <w:b/>
          <w:bCs/>
          <w:color w:val="000000" w:themeColor="text1"/>
          <w:sz w:val="28"/>
          <w:szCs w:val="28"/>
        </w:rPr>
        <w:t xml:space="preserve"> </w:t>
      </w:r>
      <w:r w:rsidRPr="00621BCF">
        <w:rPr>
          <w:bCs/>
          <w:color w:val="000000" w:themeColor="text1"/>
          <w:sz w:val="28"/>
          <w:szCs w:val="28"/>
        </w:rPr>
        <w:t>интернет</w:t>
      </w:r>
      <w:r>
        <w:rPr>
          <w:color w:val="000000" w:themeColor="text1"/>
          <w:sz w:val="28"/>
          <w:szCs w:val="28"/>
        </w:rPr>
        <w:t> для работы с ИИ-сервисами</w:t>
      </w:r>
      <w:r w:rsidRPr="00621BCF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  <w:r w:rsidRPr="00621BCF">
        <w:rPr>
          <w:color w:val="000000" w:themeColor="text1"/>
          <w:sz w:val="28"/>
          <w:szCs w:val="28"/>
        </w:rPr>
        <w:t>ChatGPT (анализ текста, генерация историй),</w:t>
      </w:r>
      <w:r>
        <w:rPr>
          <w:color w:val="000000" w:themeColor="text1"/>
          <w:sz w:val="28"/>
          <w:szCs w:val="28"/>
        </w:rPr>
        <w:t xml:space="preserve"> </w:t>
      </w:r>
      <w:r w:rsidRPr="00621BCF">
        <w:rPr>
          <w:color w:val="000000" w:themeColor="text1"/>
          <w:sz w:val="28"/>
          <w:szCs w:val="28"/>
        </w:rPr>
        <w:t xml:space="preserve">Perplexity (поиск новостей о детях-героях),генераторы изображений (Kandinsky, </w:t>
      </w:r>
      <w:r w:rsidRPr="00621BCF">
        <w:rPr>
          <w:color w:val="000000" w:themeColor="text1"/>
          <w:sz w:val="28"/>
          <w:szCs w:val="28"/>
          <w:lang w:val="en-US"/>
        </w:rPr>
        <w:t>seaart</w:t>
      </w:r>
      <w:r w:rsidRPr="00621BCF">
        <w:rPr>
          <w:color w:val="000000" w:themeColor="text1"/>
          <w:sz w:val="28"/>
          <w:szCs w:val="28"/>
        </w:rPr>
        <w:t>, klingai);</w:t>
      </w:r>
      <w:r w:rsidRPr="00621BCF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Pr="00C7661E">
        <w:rPr>
          <w:bCs/>
          <w:iCs/>
          <w:color w:val="000000" w:themeColor="text1"/>
          <w:sz w:val="28"/>
          <w:szCs w:val="28"/>
        </w:rPr>
        <w:t>р</w:t>
      </w:r>
      <w:r w:rsidRPr="00621BCF">
        <w:rPr>
          <w:bCs/>
          <w:color w:val="000000" w:themeColor="text1"/>
          <w:sz w:val="28"/>
          <w:szCs w:val="28"/>
        </w:rPr>
        <w:t>аздаточные материалы:</w:t>
      </w:r>
      <w:r w:rsidRPr="00621BCF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Pr="00C7661E">
        <w:rPr>
          <w:bCs/>
          <w:iCs/>
          <w:color w:val="000000" w:themeColor="text1"/>
          <w:sz w:val="28"/>
          <w:szCs w:val="28"/>
        </w:rPr>
        <w:t>ш</w:t>
      </w:r>
      <w:r w:rsidRPr="00621BCF">
        <w:rPr>
          <w:color w:val="000000" w:themeColor="text1"/>
          <w:sz w:val="28"/>
          <w:szCs w:val="28"/>
        </w:rPr>
        <w:t>аблоны для творческого задания (</w:t>
      </w:r>
      <w:r w:rsidRPr="00621BCF">
        <w:rPr>
          <w:i/>
          <w:iCs/>
          <w:color w:val="000000" w:themeColor="text1"/>
          <w:sz w:val="28"/>
          <w:szCs w:val="28"/>
        </w:rPr>
        <w:t>«Новый подвиг Пеппи»</w:t>
      </w:r>
      <w:r>
        <w:rPr>
          <w:color w:val="000000" w:themeColor="text1"/>
          <w:sz w:val="28"/>
          <w:szCs w:val="28"/>
        </w:rPr>
        <w:t>)</w:t>
      </w:r>
      <w:r w:rsidRPr="00621BCF">
        <w:rPr>
          <w:color w:val="000000" w:themeColor="text1"/>
          <w:sz w:val="28"/>
          <w:szCs w:val="28"/>
        </w:rPr>
        <w:t>, смайлики для рефлексии</w:t>
      </w:r>
      <w:r w:rsidRPr="00621BCF">
        <w:rPr>
          <w:color w:val="404040"/>
          <w:sz w:val="28"/>
          <w:szCs w:val="28"/>
        </w:rPr>
        <w:t>.</w:t>
      </w:r>
    </w:p>
    <w:p w:rsidR="00C7661E" w:rsidRDefault="00C7661E" w:rsidP="00194BD6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C7661E" w:rsidRDefault="00C7661E" w:rsidP="00194BD6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3D4C8F" w:rsidRDefault="003D4C8F" w:rsidP="003D4C8F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3D4C8F" w:rsidRDefault="003D4C8F" w:rsidP="003D4C8F">
      <w:pPr>
        <w:spacing w:after="0" w:line="240" w:lineRule="auto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ИИ ОПИСАНИЕ ИСПОЛЬЗУЕМЫХ ИИ:</w:t>
      </w:r>
    </w:p>
    <w:p w:rsidR="00194BD6" w:rsidRDefault="00194BD6" w:rsidP="003D4C8F">
      <w:pPr>
        <w:spacing w:after="0" w:line="240" w:lineRule="auto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ab/>
      </w:r>
    </w:p>
    <w:p w:rsidR="003D4C8F" w:rsidRPr="00194BD6" w:rsidRDefault="003D4C8F" w:rsidP="00194BD6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94BD6">
        <w:rPr>
          <w:sz w:val="28"/>
          <w:szCs w:val="28"/>
        </w:rPr>
        <w:t xml:space="preserve">В ходе урока применялись  нейросети </w:t>
      </w:r>
      <w:hyperlink r:id="rId9" w:history="1">
        <w:r w:rsidR="00194BD6" w:rsidRPr="00194BD6">
          <w:rPr>
            <w:rStyle w:val="aff8"/>
            <w:sz w:val="28"/>
            <w:szCs w:val="28"/>
          </w:rPr>
          <w:t>https://chat.openai.com</w:t>
        </w:r>
      </w:hyperlink>
      <w:r w:rsidR="00194BD6" w:rsidRPr="00194BD6">
        <w:rPr>
          <w:sz w:val="28"/>
          <w:szCs w:val="28"/>
        </w:rPr>
        <w:t xml:space="preserve"> </w:t>
      </w:r>
      <w:r w:rsidRPr="00194BD6">
        <w:rPr>
          <w:sz w:val="28"/>
          <w:szCs w:val="28"/>
        </w:rPr>
        <w:t xml:space="preserve">и </w:t>
      </w:r>
      <w:hyperlink r:id="rId10" w:history="1">
        <w:r w:rsidR="00194BD6" w:rsidRPr="00194BD6">
          <w:rPr>
            <w:rStyle w:val="aff8"/>
            <w:sz w:val="28"/>
            <w:szCs w:val="28"/>
          </w:rPr>
          <w:t>https://www.deepseek.com</w:t>
        </w:r>
      </w:hyperlink>
      <w:r w:rsidR="00194BD6" w:rsidRPr="00194BD6">
        <w:rPr>
          <w:sz w:val="28"/>
          <w:szCs w:val="28"/>
        </w:rPr>
        <w:t xml:space="preserve"> </w:t>
      </w:r>
      <w:r w:rsidRPr="00194BD6">
        <w:rPr>
          <w:sz w:val="28"/>
          <w:szCs w:val="28"/>
        </w:rPr>
        <w:t xml:space="preserve">, с помощью которых учащиеся получали сгенерированные тексты о возможных поступках Пеппи. Это позволило организовать сравнительный анализ между действиями литературного героя и цифровым продуктом. Кроме того, ИИ использовался для визуализации образа героини по её словесному портрету, что усилило мотивацию детей к работе с текстом и его осмыслению </w:t>
      </w:r>
      <w:hyperlink r:id="rId11" w:tgtFrame="_new" w:history="1"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val="en-US" w:eastAsia="en-US"/>
          </w:rPr>
          <w:t>https</w:t>
        </w:r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eastAsia="en-US"/>
          </w:rPr>
          <w:t>://</w:t>
        </w:r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val="en-US" w:eastAsia="en-US"/>
          </w:rPr>
          <w:t>www</w:t>
        </w:r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eastAsia="en-US"/>
          </w:rPr>
          <w:t>.</w:t>
        </w:r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val="en-US" w:eastAsia="en-US"/>
          </w:rPr>
          <w:t>seaart</w:t>
        </w:r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eastAsia="en-US"/>
          </w:rPr>
          <w:t>.</w:t>
        </w:r>
        <w:r w:rsidRPr="00194BD6">
          <w:rPr>
            <w:rFonts w:eastAsiaTheme="minorEastAsia" w:cstheme="minorBidi"/>
            <w:color w:val="0000FF"/>
            <w:sz w:val="28"/>
            <w:szCs w:val="28"/>
            <w:u w:val="single"/>
            <w:lang w:val="en-US" w:eastAsia="en-US"/>
          </w:rPr>
          <w:t>ai</w:t>
        </w:r>
      </w:hyperlink>
      <w:r w:rsidRPr="00194BD6">
        <w:rPr>
          <w:rFonts w:eastAsiaTheme="minorEastAsia" w:cstheme="minorBidi"/>
          <w:sz w:val="28"/>
          <w:szCs w:val="28"/>
          <w:lang w:eastAsia="en-US"/>
        </w:rPr>
        <w:t xml:space="preserve"> </w:t>
      </w:r>
      <w:r w:rsidRPr="00194BD6">
        <w:rPr>
          <w:sz w:val="28"/>
          <w:szCs w:val="28"/>
        </w:rPr>
        <w:t xml:space="preserve">и </w:t>
      </w:r>
      <w:hyperlink r:id="rId12" w:history="1">
        <w:r w:rsidRPr="00194BD6">
          <w:rPr>
            <w:rStyle w:val="aff8"/>
            <w:sz w:val="28"/>
            <w:szCs w:val="28"/>
          </w:rPr>
          <w:t>https://leonardo.ai</w:t>
        </w:r>
      </w:hyperlink>
      <w:r w:rsidRPr="00194BD6">
        <w:rPr>
          <w:sz w:val="28"/>
          <w:szCs w:val="28"/>
        </w:rPr>
        <w:t>, а также в </w:t>
      </w:r>
      <w:hyperlink r:id="rId13" w:tgtFrame="_new" w:history="1">
        <w:r w:rsidRPr="00194BD6">
          <w:rPr>
            <w:rStyle w:val="aff8"/>
            <w:sz w:val="28"/>
            <w:szCs w:val="28"/>
          </w:rPr>
          <w:t>https://www.kandinsky.app</w:t>
        </w:r>
      </w:hyperlink>
      <w:r w:rsidRPr="00194BD6">
        <w:rPr>
          <w:sz w:val="28"/>
          <w:szCs w:val="28"/>
        </w:rPr>
        <w:t xml:space="preserve"> для генерации анимации по текстовому описанию. Нейросеть </w:t>
      </w:r>
      <w:hyperlink r:id="rId14" w:history="1">
        <w:r w:rsidR="00194BD6" w:rsidRPr="00194BD6">
          <w:rPr>
            <w:rStyle w:val="aff8"/>
            <w:sz w:val="28"/>
            <w:szCs w:val="28"/>
          </w:rPr>
          <w:t>https://www.perplexity.ai</w:t>
        </w:r>
      </w:hyperlink>
      <w:r w:rsidR="00194BD6" w:rsidRPr="00194BD6">
        <w:rPr>
          <w:sz w:val="28"/>
          <w:szCs w:val="28"/>
        </w:rPr>
        <w:t xml:space="preserve"> </w:t>
      </w:r>
      <w:r w:rsidRPr="00194BD6">
        <w:rPr>
          <w:sz w:val="28"/>
          <w:szCs w:val="28"/>
        </w:rPr>
        <w:t xml:space="preserve"> для поиска актуальных новостей о подвигах детей 8-12 лет.</w:t>
      </w:r>
    </w:p>
    <w:p w:rsidR="003D4C8F" w:rsidRDefault="003D4C8F" w:rsidP="003D4C8F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94BD6" w:rsidRDefault="00194BD6" w:rsidP="00194BD6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ОЖИДАЕМЫЕ РЕЗУЛЬТАТЫ:</w:t>
      </w:r>
    </w:p>
    <w:p w:rsidR="00194BD6" w:rsidRDefault="00194BD6" w:rsidP="00194BD6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2449D">
        <w:rPr>
          <w:sz w:val="28"/>
          <w:szCs w:val="28"/>
        </w:rPr>
        <w:t xml:space="preserve">Учащиеся формируют понимание понятия «герой» через анализ литературного </w:t>
      </w:r>
      <w:r>
        <w:rPr>
          <w:sz w:val="28"/>
          <w:szCs w:val="28"/>
        </w:rPr>
        <w:t xml:space="preserve">текста. </w:t>
      </w:r>
      <w:r w:rsidRPr="0022449D">
        <w:rPr>
          <w:sz w:val="28"/>
          <w:szCs w:val="28"/>
        </w:rPr>
        <w:t>Развивают навыки аргументации, творческо</w:t>
      </w:r>
      <w:r>
        <w:rPr>
          <w:sz w:val="28"/>
          <w:szCs w:val="28"/>
        </w:rPr>
        <w:t xml:space="preserve">го мышления и сотрудничества. </w:t>
      </w:r>
      <w:r w:rsidRPr="0022449D">
        <w:rPr>
          <w:sz w:val="28"/>
          <w:szCs w:val="28"/>
        </w:rPr>
        <w:t>Осваивают элементарные</w:t>
      </w:r>
      <w:r>
        <w:rPr>
          <w:sz w:val="28"/>
          <w:szCs w:val="28"/>
        </w:rPr>
        <w:t xml:space="preserve"> способы взаимодействия с ИИ. </w:t>
      </w:r>
      <w:r w:rsidRPr="0022449D">
        <w:rPr>
          <w:sz w:val="28"/>
          <w:szCs w:val="28"/>
        </w:rPr>
        <w:t>Формируют критическое отношение к информации, полученной от цифровых источников</w:t>
      </w:r>
      <w:r>
        <w:rPr>
          <w:sz w:val="28"/>
          <w:szCs w:val="28"/>
        </w:rPr>
        <w:t>.</w:t>
      </w:r>
    </w:p>
    <w:p w:rsidR="00194BD6" w:rsidRDefault="00194BD6" w:rsidP="00194BD6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194BD6" w:rsidRDefault="00194BD6" w:rsidP="00194BD6">
      <w:pPr>
        <w:pStyle w:val="ds-markdown-paragraph"/>
        <w:shd w:val="clear" w:color="auto" w:fill="FFFFFF"/>
        <w:spacing w:before="0" w:beforeAutospacing="0" w:after="0" w:afterAutospacing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ЦЕЛЕВАЯ АУДИТОРИЯ:</w:t>
      </w:r>
    </w:p>
    <w:p w:rsidR="00194BD6" w:rsidRPr="0022449D" w:rsidRDefault="00194BD6" w:rsidP="00194BD6">
      <w:pPr>
        <w:ind w:firstLine="720"/>
        <w:jc w:val="both"/>
        <w:rPr>
          <w:rFonts w:cs="Times New Roman"/>
          <w:sz w:val="28"/>
          <w:szCs w:val="28"/>
          <w:lang w:val="ru-RU"/>
        </w:rPr>
      </w:pPr>
      <w:r w:rsidRPr="0022449D">
        <w:rPr>
          <w:rFonts w:cs="Times New Roman"/>
          <w:sz w:val="28"/>
          <w:szCs w:val="28"/>
          <w:lang w:val="ru-RU"/>
        </w:rPr>
        <w:t>Учащиеся 4 класса общеобразовательных учреждений. Урок рассчитан на детей, обладающих начальными навыками анализа художественного текста и готовых к восприятию новых цифровых форматов обучения.</w:t>
      </w:r>
    </w:p>
    <w:p w:rsidR="00194BD6" w:rsidRPr="00F42A8E" w:rsidRDefault="00194BD6" w:rsidP="00194BD6">
      <w:pPr>
        <w:pStyle w:val="ds-markdown-paragraph"/>
        <w:shd w:val="clear" w:color="auto" w:fill="FFFFFF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3D4C8F" w:rsidRPr="0022449D" w:rsidRDefault="003D4C8F" w:rsidP="00194BD6">
      <w:pPr>
        <w:spacing w:after="0" w:line="240" w:lineRule="auto"/>
        <w:ind w:firstLine="720"/>
        <w:jc w:val="both"/>
        <w:rPr>
          <w:rFonts w:cs="Times New Roman"/>
          <w:sz w:val="28"/>
          <w:szCs w:val="28"/>
          <w:lang w:val="ru-RU"/>
        </w:rPr>
      </w:pPr>
    </w:p>
    <w:p w:rsidR="00194BD6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404040"/>
          <w:sz w:val="28"/>
          <w:szCs w:val="28"/>
        </w:rPr>
      </w:pPr>
    </w:p>
    <w:p w:rsidR="00C7661E" w:rsidRDefault="00C7661E" w:rsidP="00194BD6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7661E" w:rsidRDefault="00C7661E" w:rsidP="00194BD6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7661E" w:rsidRDefault="00C7661E" w:rsidP="00194BD6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94BD6" w:rsidRPr="001318C6" w:rsidRDefault="00194BD6" w:rsidP="00194BD6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b/>
          <w:noProof/>
          <w:sz w:val="28"/>
          <w:szCs w:val="28"/>
        </w:rPr>
      </w:pPr>
      <w:r w:rsidRPr="001318C6">
        <w:rPr>
          <w:b/>
          <w:sz w:val="28"/>
          <w:szCs w:val="28"/>
        </w:rPr>
        <w:t>ХОД УРОКА</w:t>
      </w:r>
    </w:p>
    <w:p w:rsidR="00194BD6" w:rsidRPr="00194BD6" w:rsidRDefault="00194BD6" w:rsidP="00C7661E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1. Организационный момент (3 минуты)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Цель: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создать положительный эмоциональный настрой, включить детей в урок, мотивировать на работу через игру и воображение.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color w:val="404040"/>
          <w:sz w:val="28"/>
          <w:szCs w:val="28"/>
          <w:lang w:val="ru-RU" w:eastAsia="ru-RU"/>
        </w:rPr>
        <w:t xml:space="preserve">1.1. </w:t>
      </w: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 xml:space="preserve">Приветствие и эмоциональный настрой 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Доброе утро, мои юные читатели!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Сегодня нас ждёт необычное путешествие. Представьте: мы переносимся в маленький городок, где живёт девочка — не такая, как все. Она самая сильная, самая весёлая, самая непредсказуемая и самая добрая!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Кто это, как вы думаете?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(Дети хором: «Пеппи Длинныйчулок!»)</w:t>
      </w:r>
    </w:p>
    <w:p w:rsidR="00194BD6" w:rsidRPr="00194BD6" w:rsidRDefault="00194BD6" w:rsidP="00C7661E">
      <w:pPr>
        <w:spacing w:after="0" w:line="240" w:lineRule="auto"/>
        <w:jc w:val="both"/>
        <w:rPr>
          <w:rStyle w:val="af7"/>
          <w:rFonts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— Конечно, Пеппи! </w:t>
      </w:r>
      <w:r w:rsidRPr="00C7661E">
        <w:rPr>
          <w:rStyle w:val="af7"/>
          <w:rFonts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>Давайте начнём урок с волшебного ритуала Пеппи!</w:t>
      </w:r>
    </w:p>
    <w:p w:rsidR="00194BD6" w:rsidRPr="00C7661E" w:rsidRDefault="00194BD6" w:rsidP="00C7661E">
      <w:pPr>
        <w:spacing w:after="0" w:line="240" w:lineRule="auto"/>
        <w:jc w:val="both"/>
        <w:rPr>
          <w:rStyle w:val="af7"/>
          <w:rFonts w:cs="Times New Roman"/>
          <w:i w:val="0"/>
          <w:color w:val="000000" w:themeColor="text1"/>
          <w:sz w:val="28"/>
          <w:szCs w:val="28"/>
          <w:lang w:val="ru-RU"/>
        </w:rPr>
      </w:pPr>
      <w:r w:rsidRPr="00194BD6">
        <w:rPr>
          <w:rFonts w:cs="Times New Roman"/>
          <w:i/>
          <w:color w:val="000000" w:themeColor="text1"/>
          <w:sz w:val="28"/>
          <w:szCs w:val="28"/>
          <w:lang w:val="ru-RU"/>
        </w:rPr>
        <w:t>—</w:t>
      </w:r>
      <w:r w:rsidRPr="00621BCF">
        <w:rPr>
          <w:rFonts w:cs="Times New Roman"/>
          <w:i/>
          <w:color w:val="000000" w:themeColor="text1"/>
          <w:sz w:val="28"/>
          <w:szCs w:val="28"/>
        </w:rPr>
        <w:t> </w:t>
      </w:r>
      <w:r w:rsidRPr="00C7661E">
        <w:rPr>
          <w:rStyle w:val="af7"/>
          <w:rFonts w:cs="Times New Roman"/>
          <w:i w:val="0"/>
          <w:color w:val="000000" w:themeColor="text1"/>
          <w:sz w:val="28"/>
          <w:szCs w:val="28"/>
          <w:lang w:val="ru-RU"/>
        </w:rPr>
        <w:t>Пеппи всегда делится радостью. Повернитесь к соседу, улыбнитесь и скажите:</w:t>
      </w:r>
      <w:r w:rsidRPr="00C7661E">
        <w:rPr>
          <w:rStyle w:val="af7"/>
          <w:rFonts w:cs="Times New Roman"/>
          <w:i w:val="0"/>
          <w:color w:val="000000" w:themeColor="text1"/>
          <w:sz w:val="28"/>
          <w:szCs w:val="28"/>
        </w:rPr>
        <w:t> </w:t>
      </w:r>
      <w:r w:rsidRPr="00C7661E">
        <w:rPr>
          <w:rStyle w:val="af7"/>
          <w:rFonts w:cs="Times New Roman"/>
          <w:i w:val="0"/>
          <w:color w:val="000000" w:themeColor="text1"/>
          <w:sz w:val="28"/>
          <w:szCs w:val="28"/>
          <w:lang w:val="ru-RU"/>
        </w:rPr>
        <w:t>"Сегодня будет интересно!"</w:t>
      </w:r>
    </w:p>
    <w:p w:rsidR="00194BD6" w:rsidRPr="00C7661E" w:rsidRDefault="00194BD6" w:rsidP="00C7661E">
      <w:pPr>
        <w:spacing w:after="0" w:line="240" w:lineRule="auto"/>
        <w:jc w:val="both"/>
        <w:rPr>
          <w:rStyle w:val="af7"/>
          <w:rFonts w:cs="Times New Roman"/>
          <w:i w:val="0"/>
          <w:sz w:val="28"/>
          <w:szCs w:val="28"/>
          <w:shd w:val="clear" w:color="auto" w:fill="FFFFFF"/>
          <w:lang w:val="ru-RU"/>
        </w:rPr>
      </w:pPr>
      <w:r w:rsidRPr="00C7661E">
        <w:rPr>
          <w:rFonts w:cs="Times New Roman"/>
          <w:color w:val="000000" w:themeColor="text1"/>
          <w:sz w:val="28"/>
          <w:szCs w:val="28"/>
          <w:lang w:val="ru-RU"/>
        </w:rPr>
        <w:t>—</w:t>
      </w:r>
      <w:r w:rsidRPr="00C7661E">
        <w:rPr>
          <w:rFonts w:cs="Times New Roman"/>
          <w:color w:val="000000" w:themeColor="text1"/>
          <w:sz w:val="28"/>
          <w:szCs w:val="28"/>
        </w:rPr>
        <w:t> </w:t>
      </w:r>
      <w:r w:rsidRPr="00C7661E">
        <w:rPr>
          <w:rStyle w:val="af7"/>
          <w:rFonts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 xml:space="preserve">Изобразите её любимую позу — руки на бёдрах, нос кверху! Теперь вы </w:t>
      </w:r>
      <w:r w:rsidRPr="00C7661E">
        <w:rPr>
          <w:rStyle w:val="af7"/>
          <w:rFonts w:cs="Times New Roman"/>
          <w:i w:val="0"/>
          <w:sz w:val="28"/>
          <w:szCs w:val="28"/>
          <w:shd w:val="clear" w:color="auto" w:fill="FFFFFF"/>
          <w:lang w:val="ru-RU"/>
        </w:rPr>
        <w:t>готовы к чудесам!?</w:t>
      </w:r>
    </w:p>
    <w:p w:rsidR="00194BD6" w:rsidRPr="00194BD6" w:rsidRDefault="00194BD6" w:rsidP="00194BD6">
      <w:pPr>
        <w:spacing w:after="0" w:line="240" w:lineRule="auto"/>
        <w:rPr>
          <w:rStyle w:val="af6"/>
          <w:rFonts w:cs="Times New Roman"/>
          <w:bCs w:val="0"/>
          <w:sz w:val="28"/>
          <w:szCs w:val="28"/>
          <w:lang w:val="ru-RU"/>
        </w:rPr>
      </w:pPr>
      <w:r w:rsidRPr="00194BD6">
        <w:rPr>
          <w:rStyle w:val="af6"/>
          <w:rFonts w:cs="Times New Roman"/>
          <w:sz w:val="28"/>
          <w:szCs w:val="28"/>
          <w:lang w:val="ru-RU"/>
        </w:rPr>
        <w:t xml:space="preserve">1.2. Погружение в тему </w:t>
      </w:r>
    </w:p>
    <w:p w:rsidR="00194BD6" w:rsidRPr="00194BD6" w:rsidRDefault="00194BD6" w:rsidP="00C7661E">
      <w:pPr>
        <w:spacing w:after="0" w:line="240" w:lineRule="auto"/>
        <w:jc w:val="both"/>
        <w:rPr>
          <w:rStyle w:val="af6"/>
          <w:rFonts w:cs="Times New Roman"/>
          <w:sz w:val="28"/>
          <w:szCs w:val="28"/>
          <w:lang w:val="ru-RU"/>
        </w:rPr>
      </w:pPr>
      <w:r w:rsidRPr="00194BD6">
        <w:rPr>
          <w:rStyle w:val="af6"/>
          <w:rFonts w:cs="Times New Roman"/>
          <w:sz w:val="28"/>
          <w:szCs w:val="28"/>
          <w:lang w:val="ru-RU"/>
        </w:rPr>
        <w:t>Визуализация:</w:t>
      </w:r>
    </w:p>
    <w:p w:rsidR="00194BD6" w:rsidRPr="00313EAB" w:rsidRDefault="00194BD6" w:rsidP="00C7661E">
      <w:pPr>
        <w:spacing w:after="0" w:line="240" w:lineRule="auto"/>
        <w:jc w:val="both"/>
        <w:rPr>
          <w:rFonts w:cs="Times New Roman"/>
          <w:b/>
          <w:bCs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На экране появляется</w:t>
      </w:r>
      <w:r w:rsidRPr="001318C6">
        <w:rPr>
          <w:rFonts w:cs="Times New Roman"/>
          <w:sz w:val="28"/>
          <w:szCs w:val="28"/>
        </w:rPr>
        <w:t> </w:t>
      </w:r>
      <w:r w:rsidRPr="00194BD6">
        <w:rPr>
          <w:rStyle w:val="af6"/>
          <w:rFonts w:cs="Times New Roman"/>
          <w:sz w:val="28"/>
          <w:szCs w:val="28"/>
          <w:lang w:val="ru-RU"/>
        </w:rPr>
        <w:t xml:space="preserve">анимированное изображение виллы </w:t>
      </w:r>
      <w:r w:rsidRPr="00C7661E">
        <w:rPr>
          <w:rStyle w:val="af6"/>
          <w:rFonts w:cs="Times New Roman"/>
          <w:sz w:val="28"/>
          <w:szCs w:val="28"/>
          <w:lang w:val="ru-RU"/>
        </w:rPr>
        <w:t>«Курица»</w:t>
      </w:r>
      <w:r w:rsidRPr="001318C6">
        <w:rPr>
          <w:rFonts w:cs="Times New Roman"/>
          <w:b/>
          <w:sz w:val="28"/>
          <w:szCs w:val="28"/>
        </w:rPr>
        <w:t> </w:t>
      </w:r>
      <w:r w:rsidRPr="00194BD6">
        <w:rPr>
          <w:rFonts w:cs="Times New Roman"/>
          <w:sz w:val="28"/>
          <w:szCs w:val="28"/>
          <w:lang w:val="ru-RU"/>
        </w:rPr>
        <w:t>(заранее сгенерированное в</w:t>
      </w:r>
      <w:r w:rsidRPr="001318C6">
        <w:rPr>
          <w:rFonts w:cs="Times New Roman"/>
          <w:sz w:val="28"/>
          <w:szCs w:val="28"/>
        </w:rPr>
        <w:t> </w:t>
      </w:r>
      <w:r w:rsidRPr="001318C6">
        <w:rPr>
          <w:rStyle w:val="af7"/>
          <w:rFonts w:cs="Times New Roman"/>
          <w:b/>
          <w:sz w:val="28"/>
          <w:szCs w:val="28"/>
        </w:rPr>
        <w:t>Kandinsky</w:t>
      </w:r>
      <w:r w:rsidRPr="001318C6">
        <w:rPr>
          <w:rFonts w:cs="Times New Roman"/>
          <w:sz w:val="28"/>
          <w:szCs w:val="28"/>
        </w:rPr>
        <w:t> </w:t>
      </w:r>
      <w:r w:rsidRPr="00194BD6">
        <w:rPr>
          <w:rFonts w:cs="Times New Roman"/>
          <w:sz w:val="28"/>
          <w:szCs w:val="28"/>
          <w:lang w:val="ru-RU"/>
        </w:rPr>
        <w:t xml:space="preserve">по </w:t>
      </w:r>
      <w:proofErr w:type="gramStart"/>
      <w:r w:rsidRPr="00194BD6">
        <w:rPr>
          <w:rFonts w:cs="Times New Roman"/>
          <w:sz w:val="28"/>
          <w:szCs w:val="28"/>
          <w:lang w:val="ru-RU"/>
        </w:rPr>
        <w:t>запросу</w:t>
      </w:r>
      <w:r w:rsidRPr="001318C6">
        <w:rPr>
          <w:rFonts w:cs="Times New Roman"/>
          <w:sz w:val="28"/>
          <w:szCs w:val="28"/>
        </w:rPr>
        <w:t> </w:t>
      </w:r>
      <w:r w:rsidRPr="00194BD6">
        <w:rPr>
          <w:sz w:val="28"/>
          <w:szCs w:val="28"/>
          <w:lang w:val="ru-RU"/>
        </w:rPr>
        <w:t>:</w:t>
      </w:r>
      <w:proofErr w:type="gramEnd"/>
      <w:r w:rsidRPr="00194BD6">
        <w:rPr>
          <w:sz w:val="28"/>
          <w:szCs w:val="28"/>
          <w:lang w:val="ru-RU"/>
        </w:rPr>
        <w:t xml:space="preserve"> </w:t>
      </w:r>
      <w:r w:rsidRPr="00194BD6">
        <w:rPr>
          <w:rStyle w:val="af7"/>
          <w:sz w:val="28"/>
          <w:szCs w:val="28"/>
          <w:lang w:val="ru-RU"/>
        </w:rPr>
        <w:t>«</w:t>
      </w:r>
      <w:r w:rsidRPr="00194BD6">
        <w:rPr>
          <w:rStyle w:val="af7"/>
          <w:rFonts w:cs="Times New Roman"/>
          <w:sz w:val="28"/>
          <w:szCs w:val="28"/>
          <w:lang w:val="ru-RU"/>
        </w:rPr>
        <w:t>Дом Пеппи Длинныйчулок в мультяшном стиле»</w:t>
      </w:r>
      <w:r w:rsidRPr="00194BD6">
        <w:rPr>
          <w:rFonts w:cs="Times New Roman"/>
          <w:sz w:val="28"/>
          <w:szCs w:val="28"/>
          <w:lang w:val="ru-RU"/>
        </w:rPr>
        <w:t xml:space="preserve">. </w:t>
      </w:r>
    </w:p>
    <w:p w:rsidR="00C7661E" w:rsidRDefault="00194BD6" w:rsidP="00C7661E">
      <w:pPr>
        <w:spacing w:after="0" w:line="240" w:lineRule="auto"/>
        <w:jc w:val="both"/>
        <w:rPr>
          <w:rFonts w:cs="Times New Roman"/>
          <w:i/>
          <w:sz w:val="28"/>
          <w:szCs w:val="28"/>
          <w:u w:val="single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 xml:space="preserve">Анимация прилагается. </w:t>
      </w:r>
      <w:r w:rsidRPr="00313EAB">
        <w:rPr>
          <w:rFonts w:cs="Times New Roman"/>
          <w:b/>
          <w:i/>
          <w:sz w:val="28"/>
          <w:szCs w:val="28"/>
          <w:u w:val="single"/>
          <w:lang w:val="ru-RU"/>
        </w:rPr>
        <w:t>Приложение 1</w:t>
      </w:r>
    </w:p>
    <w:p w:rsidR="00194BD6" w:rsidRPr="00C7661E" w:rsidRDefault="00194BD6" w:rsidP="00C7661E">
      <w:pPr>
        <w:spacing w:after="0" w:line="240" w:lineRule="auto"/>
        <w:jc w:val="both"/>
        <w:rPr>
          <w:rStyle w:val="af7"/>
          <w:rFonts w:cs="Times New Roman"/>
          <w:i w:val="0"/>
          <w:sz w:val="28"/>
          <w:szCs w:val="28"/>
          <w:shd w:val="clear" w:color="auto" w:fill="FFFFFF"/>
          <w:lang w:val="ru-RU"/>
        </w:rPr>
      </w:pPr>
      <w:r w:rsidRPr="00C7661E">
        <w:rPr>
          <w:color w:val="404040"/>
          <w:sz w:val="28"/>
          <w:szCs w:val="28"/>
          <w:lang w:val="ru-RU"/>
        </w:rPr>
        <w:br/>
      </w:r>
      <w:r w:rsidRPr="00C7661E">
        <w:rPr>
          <w:sz w:val="28"/>
          <w:szCs w:val="28"/>
          <w:lang w:val="ru-RU"/>
        </w:rPr>
        <w:t>—</w:t>
      </w:r>
      <w:r w:rsidRPr="001318C6">
        <w:rPr>
          <w:sz w:val="28"/>
          <w:szCs w:val="28"/>
        </w:rPr>
        <w:t> </w:t>
      </w:r>
      <w:r w:rsidRPr="00C7661E">
        <w:rPr>
          <w:rStyle w:val="af7"/>
          <w:i w:val="0"/>
          <w:sz w:val="28"/>
          <w:szCs w:val="28"/>
          <w:lang w:val="ru-RU"/>
        </w:rPr>
        <w:t xml:space="preserve">Посмотрите на этот дом. </w:t>
      </w:r>
      <w:r w:rsidRPr="00B6083E">
        <w:rPr>
          <w:rStyle w:val="af7"/>
          <w:i w:val="0"/>
          <w:sz w:val="28"/>
          <w:szCs w:val="28"/>
          <w:lang w:val="ru-RU"/>
        </w:rPr>
        <w:t xml:space="preserve">Кто здесь живёт? </w:t>
      </w:r>
      <w:r w:rsidRPr="009F49C8">
        <w:rPr>
          <w:rStyle w:val="af7"/>
          <w:i w:val="0"/>
          <w:sz w:val="28"/>
          <w:szCs w:val="28"/>
          <w:lang w:val="ru-RU"/>
        </w:rPr>
        <w:t>Правильно, Пеппи! Сегодня мы узнаем, как эта рыжая девочка совершил</w:t>
      </w:r>
      <w:r w:rsidR="00C7661E" w:rsidRPr="009F49C8">
        <w:rPr>
          <w:rStyle w:val="af7"/>
          <w:i w:val="0"/>
          <w:sz w:val="28"/>
          <w:szCs w:val="28"/>
          <w:lang w:val="ru-RU"/>
        </w:rPr>
        <w:t xml:space="preserve">а настоящий подвиг. Но </w:t>
      </w:r>
      <w:proofErr w:type="gramStart"/>
      <w:r w:rsidR="00C7661E" w:rsidRPr="009F49C8">
        <w:rPr>
          <w:rStyle w:val="af7"/>
          <w:i w:val="0"/>
          <w:sz w:val="28"/>
          <w:szCs w:val="28"/>
          <w:lang w:val="ru-RU"/>
        </w:rPr>
        <w:t xml:space="preserve">сначала </w:t>
      </w:r>
      <w:r w:rsidRPr="009F49C8">
        <w:rPr>
          <w:rStyle w:val="af7"/>
          <w:i w:val="0"/>
          <w:sz w:val="28"/>
          <w:szCs w:val="28"/>
          <w:lang w:val="ru-RU"/>
        </w:rPr>
        <w:t xml:space="preserve"> проверка</w:t>
      </w:r>
      <w:proofErr w:type="gramEnd"/>
      <w:r w:rsidRPr="009F49C8">
        <w:rPr>
          <w:rStyle w:val="af7"/>
          <w:i w:val="0"/>
          <w:sz w:val="28"/>
          <w:szCs w:val="28"/>
          <w:lang w:val="ru-RU"/>
        </w:rPr>
        <w:t xml:space="preserve"> готовности!</w:t>
      </w:r>
    </w:p>
    <w:p w:rsidR="00194BD6" w:rsidRPr="001318C6" w:rsidRDefault="00194BD6" w:rsidP="00C7661E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1318C6">
        <w:rPr>
          <w:rFonts w:ascii="Segoe UI" w:hAnsi="Segoe UI" w:cs="Segoe UI"/>
        </w:rPr>
        <w:t>— </w:t>
      </w:r>
      <w:r w:rsidRPr="001318C6">
        <w:rPr>
          <w:sz w:val="28"/>
          <w:szCs w:val="28"/>
        </w:rPr>
        <w:t xml:space="preserve">Учебник открыт на странице </w:t>
      </w:r>
      <w:r w:rsidRPr="001318C6">
        <w:rPr>
          <w:bCs/>
          <w:sz w:val="28"/>
          <w:szCs w:val="28"/>
        </w:rPr>
        <w:t>86?</w:t>
      </w:r>
    </w:p>
    <w:p w:rsidR="00194BD6" w:rsidRPr="001318C6" w:rsidRDefault="00194BD6" w:rsidP="00C7661E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 w:rsidRPr="001318C6">
        <w:rPr>
          <w:rFonts w:ascii="Segoe UI" w:hAnsi="Segoe UI" w:cs="Segoe UI"/>
        </w:rPr>
        <w:t>— </w:t>
      </w:r>
      <w:r w:rsidRPr="001318C6">
        <w:rPr>
          <w:sz w:val="28"/>
          <w:szCs w:val="28"/>
        </w:rPr>
        <w:t>Карандаш — в руке (будем делать пометки в тексте!)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Segoe UI Symbol"/>
          <w:sz w:val="28"/>
          <w:szCs w:val="28"/>
          <w:lang w:val="ru-RU" w:eastAsia="ru-RU"/>
        </w:rPr>
      </w:pPr>
      <w:r w:rsidRPr="00194BD6">
        <w:rPr>
          <w:rFonts w:ascii="Segoe UI" w:hAnsi="Segoe UI" w:cs="Segoe UI"/>
          <w:lang w:val="ru-RU"/>
        </w:rPr>
        <w:t>—</w:t>
      </w:r>
      <w:r w:rsidRPr="001318C6">
        <w:rPr>
          <w:rFonts w:ascii="Segoe UI" w:hAnsi="Segoe UI" w:cs="Segoe UI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Глаза — горят от любопытства?</w:t>
      </w:r>
    </w:p>
    <w:p w:rsidR="00194BD6" w:rsidRPr="00194BD6" w:rsidRDefault="00C7661E" w:rsidP="00C7661E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>
        <w:rPr>
          <w:rFonts w:eastAsia="Times New Roman" w:cs="Times New Roman"/>
          <w:b/>
          <w:bCs/>
          <w:sz w:val="28"/>
          <w:szCs w:val="28"/>
          <w:lang w:val="ru-RU" w:eastAsia="ru-RU"/>
        </w:rPr>
        <w:t>1.3</w:t>
      </w:r>
      <w:r w:rsidR="00194BD6"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. Мотивация через игровой элемент </w:t>
      </w:r>
    </w:p>
    <w:p w:rsidR="00194BD6" w:rsidRPr="00194BD6" w:rsidRDefault="00194BD6" w:rsidP="00C7661E">
      <w:pPr>
        <w:spacing w:after="0" w:line="240" w:lineRule="auto"/>
        <w:jc w:val="both"/>
        <w:rPr>
          <w:rStyle w:val="af6"/>
          <w:rFonts w:cs="Times New Roman"/>
          <w:b w:val="0"/>
          <w:sz w:val="28"/>
          <w:szCs w:val="28"/>
          <w:lang w:val="ru-RU"/>
        </w:rPr>
      </w:pPr>
      <w:r w:rsidRPr="00194BD6">
        <w:rPr>
          <w:rStyle w:val="af6"/>
          <w:rFonts w:cs="Times New Roman"/>
          <w:sz w:val="28"/>
          <w:szCs w:val="28"/>
          <w:lang w:val="ru-RU"/>
        </w:rPr>
        <w:t>«Билеты в городок Пеппи»:</w:t>
      </w:r>
      <w:r w:rsidR="00313EAB">
        <w:rPr>
          <w:rStyle w:val="af6"/>
          <w:rFonts w:cs="Times New Roman"/>
          <w:sz w:val="28"/>
          <w:szCs w:val="28"/>
          <w:lang w:val="ru-RU"/>
        </w:rPr>
        <w:t xml:space="preserve"> </w:t>
      </w:r>
      <w:r w:rsidR="00313EAB" w:rsidRPr="00313EAB">
        <w:rPr>
          <w:rStyle w:val="af6"/>
          <w:rFonts w:cs="Times New Roman"/>
          <w:i/>
          <w:sz w:val="28"/>
          <w:szCs w:val="28"/>
          <w:lang w:val="ru-RU"/>
        </w:rPr>
        <w:t>Приложение2</w:t>
      </w:r>
    </w:p>
    <w:p w:rsidR="00194BD6" w:rsidRPr="00194BD6" w:rsidRDefault="00194BD6" w:rsidP="00C7661E">
      <w:pPr>
        <w:spacing w:after="0" w:line="240" w:lineRule="auto"/>
        <w:rPr>
          <w:rStyle w:val="af7"/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 xml:space="preserve">Учитель раздает </w:t>
      </w:r>
      <w:r w:rsidRPr="00194BD6">
        <w:rPr>
          <w:rStyle w:val="af6"/>
          <w:rFonts w:cs="Times New Roman"/>
          <w:sz w:val="28"/>
          <w:szCs w:val="28"/>
          <w:lang w:val="ru-RU"/>
        </w:rPr>
        <w:t>стикеры-«билеты» (</w:t>
      </w: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рожица</w:t>
      </w:r>
      <w:r w:rsidRPr="00313EAB">
        <w:rPr>
          <w:rFonts w:cs="Times New Roman"/>
          <w:b/>
          <w:sz w:val="28"/>
          <w:szCs w:val="28"/>
        </w:rPr>
        <w:t> </w:t>
      </w:r>
      <w:r w:rsidRPr="00194BD6">
        <w:rPr>
          <w:rFonts w:cs="Times New Roman"/>
          <w:sz w:val="28"/>
          <w:szCs w:val="28"/>
          <w:lang w:val="ru-RU"/>
        </w:rPr>
        <w:t xml:space="preserve">с </w:t>
      </w:r>
      <w:proofErr w:type="gramStart"/>
      <w:r w:rsidRPr="00194BD6">
        <w:rPr>
          <w:rFonts w:cs="Times New Roman"/>
          <w:sz w:val="28"/>
          <w:szCs w:val="28"/>
          <w:lang w:val="ru-RU"/>
        </w:rPr>
        <w:t>веснушками)  детям</w:t>
      </w:r>
      <w:proofErr w:type="gramEnd"/>
      <w:r w:rsidRPr="00194BD6">
        <w:rPr>
          <w:rFonts w:cs="Times New Roman"/>
          <w:sz w:val="28"/>
          <w:szCs w:val="28"/>
          <w:lang w:val="ru-RU"/>
        </w:rPr>
        <w:t>:</w:t>
      </w:r>
      <w:r w:rsidRPr="00194BD6">
        <w:rPr>
          <w:rFonts w:cs="Times New Roman"/>
          <w:sz w:val="28"/>
          <w:szCs w:val="28"/>
          <w:lang w:val="ru-RU"/>
        </w:rPr>
        <w:br/>
        <w:t>—</w:t>
      </w:r>
      <w:r w:rsidRPr="001318C6">
        <w:rPr>
          <w:rFonts w:cs="Times New Roman"/>
          <w:sz w:val="28"/>
          <w:szCs w:val="28"/>
        </w:rPr>
        <w:t> </w:t>
      </w:r>
      <w:r w:rsidRPr="00C7661E">
        <w:rPr>
          <w:rStyle w:val="af7"/>
          <w:rFonts w:cs="Times New Roman"/>
          <w:i w:val="0"/>
          <w:sz w:val="28"/>
          <w:szCs w:val="28"/>
          <w:lang w:val="ru-RU"/>
        </w:rPr>
        <w:t>Это ваш пропуск в историю. Кто получил билет — готов к приключениям! Топните ногой, если согласны</w:t>
      </w:r>
      <w:r w:rsidRPr="00194BD6">
        <w:rPr>
          <w:rStyle w:val="af7"/>
          <w:rFonts w:cs="Times New Roman"/>
          <w:sz w:val="28"/>
          <w:szCs w:val="28"/>
          <w:lang w:val="ru-RU"/>
        </w:rPr>
        <w:t>!</w:t>
      </w:r>
    </w:p>
    <w:p w:rsidR="00194BD6" w:rsidRPr="00C7661E" w:rsidRDefault="00C7661E" w:rsidP="00C7661E">
      <w:pPr>
        <w:spacing w:after="0" w:line="240" w:lineRule="auto"/>
        <w:rPr>
          <w:rStyle w:val="af7"/>
          <w:rFonts w:cs="Times New Roman"/>
          <w:i w:val="0"/>
          <w:color w:val="404040"/>
          <w:sz w:val="28"/>
          <w:szCs w:val="28"/>
          <w:lang w:val="ru-RU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1.4</w:t>
      </w:r>
      <w:r w:rsidR="00194BD6"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r w:rsidR="00194BD6" w:rsidRPr="00194BD6">
        <w:rPr>
          <w:rStyle w:val="af6"/>
          <w:rFonts w:cs="Times New Roman"/>
          <w:color w:val="000000" w:themeColor="text1"/>
          <w:sz w:val="28"/>
          <w:szCs w:val="28"/>
          <w:lang w:val="ru-RU"/>
        </w:rPr>
        <w:t>Связь с темой урока:</w:t>
      </w:r>
      <w:r w:rsidR="00194BD6" w:rsidRPr="00194BD6">
        <w:rPr>
          <w:rFonts w:ascii="Segoe UI" w:hAnsi="Segoe UI" w:cs="Segoe UI"/>
          <w:color w:val="404040"/>
          <w:lang w:val="ru-RU"/>
        </w:rPr>
        <w:br/>
      </w:r>
      <w:r w:rsidR="00194BD6" w:rsidRPr="00194BD6">
        <w:rPr>
          <w:rFonts w:ascii="Segoe UI" w:hAnsi="Segoe UI" w:cs="Segoe UI"/>
          <w:lang w:val="ru-RU"/>
        </w:rPr>
        <w:t>—</w:t>
      </w:r>
      <w:r w:rsidR="00194BD6" w:rsidRPr="009432EB">
        <w:rPr>
          <w:rFonts w:ascii="Segoe UI" w:hAnsi="Segoe UI" w:cs="Segoe UI"/>
        </w:rPr>
        <w:t> </w:t>
      </w:r>
      <w:r w:rsidR="00194BD6" w:rsidRPr="00C7661E">
        <w:rPr>
          <w:rStyle w:val="af7"/>
          <w:rFonts w:cs="Times New Roman"/>
          <w:i w:val="0"/>
          <w:sz w:val="28"/>
          <w:szCs w:val="28"/>
          <w:lang w:val="ru-RU"/>
        </w:rPr>
        <w:t xml:space="preserve">Пеппи не похожа на других. </w:t>
      </w:r>
      <w:r w:rsidR="00194BD6" w:rsidRPr="00C7661E">
        <w:rPr>
          <w:rFonts w:ascii="Segoe UI" w:hAnsi="Segoe UI" w:cs="Segoe UI"/>
        </w:rPr>
        <w:t> </w:t>
      </w:r>
      <w:r w:rsidR="00194BD6" w:rsidRPr="00C7661E">
        <w:rPr>
          <w:rStyle w:val="af7"/>
          <w:rFonts w:cs="Times New Roman"/>
          <w:i w:val="0"/>
          <w:sz w:val="28"/>
          <w:szCs w:val="28"/>
          <w:lang w:val="ru-RU"/>
        </w:rPr>
        <w:t xml:space="preserve">Сегодня мы увидим, как её непохожесть </w:t>
      </w:r>
      <w:r w:rsidR="00194BD6" w:rsidRPr="00C7661E">
        <w:rPr>
          <w:rStyle w:val="af7"/>
          <w:rFonts w:cs="Times New Roman"/>
          <w:i w:val="0"/>
          <w:sz w:val="28"/>
          <w:szCs w:val="28"/>
          <w:lang w:val="ru-RU"/>
        </w:rPr>
        <w:lastRenderedPageBreak/>
        <w:t>помогла спасти целых двух детей! Но сначала — разомнём наши язычки, как Пеппи разминает мышцы!</w:t>
      </w:r>
    </w:p>
    <w:p w:rsidR="00194BD6" w:rsidRPr="00C7661E" w:rsidRDefault="00194BD6" w:rsidP="00C7661E">
      <w:pPr>
        <w:spacing w:after="0" w:line="240" w:lineRule="auto"/>
        <w:jc w:val="both"/>
        <w:rPr>
          <w:rFonts w:cs="Times New Roman"/>
          <w:b/>
          <w:color w:val="000000" w:themeColor="text1"/>
          <w:sz w:val="28"/>
          <w:szCs w:val="28"/>
          <w:lang w:val="ru-RU"/>
        </w:rPr>
      </w:pPr>
    </w:p>
    <w:p w:rsidR="00194BD6" w:rsidRDefault="00194BD6" w:rsidP="00C7661E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Речевая разминка (2</w:t>
      </w:r>
      <w:r w:rsidRPr="00465C40">
        <w:rPr>
          <w:b/>
          <w:bCs/>
          <w:sz w:val="28"/>
          <w:szCs w:val="28"/>
        </w:rPr>
        <w:t xml:space="preserve"> минуты)</w:t>
      </w:r>
    </w:p>
    <w:p w:rsidR="00194BD6" w:rsidRPr="00465C40" w:rsidRDefault="00194BD6" w:rsidP="00C7661E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404040"/>
        </w:rPr>
      </w:pPr>
      <w:r w:rsidRPr="00465C40">
        <w:rPr>
          <w:b/>
          <w:bCs/>
          <w:sz w:val="28"/>
          <w:szCs w:val="28"/>
        </w:rPr>
        <w:t>Цель:</w:t>
      </w:r>
      <w:r w:rsidRPr="00465C40">
        <w:rPr>
          <w:sz w:val="28"/>
          <w:szCs w:val="28"/>
        </w:rPr>
        <w:t xml:space="preserve"> развить дикцию, речевую активность и эмоциональный настрой через короткое весёлое стихотворение по теме.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Пеппи действовала быстро, как настоящий герой. Чтобы быть такими же ловкими и смелыми, как она, давайте потренируем нашу речь. Повторяйте за мной:</w:t>
      </w: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(учитель проговаривает чётко, дети — хором):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i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i/>
          <w:sz w:val="28"/>
          <w:szCs w:val="28"/>
          <w:lang w:val="ru-RU" w:eastAsia="ru-RU"/>
        </w:rPr>
        <w:t>Пеппи-спасатель, ловкий и смелый,</w:t>
      </w:r>
      <w:r w:rsidRPr="00194BD6">
        <w:rPr>
          <w:rFonts w:eastAsia="Times New Roman" w:cs="Times New Roman"/>
          <w:i/>
          <w:sz w:val="28"/>
          <w:szCs w:val="28"/>
          <w:lang w:val="ru-RU" w:eastAsia="ru-RU"/>
        </w:rPr>
        <w:br/>
        <w:t>Вынесла детей она умело!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А теперь скажем медленно и выразительно (дети повторяют).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А теперь — быстро, как Пеппи скачет по крыше (повторяют быстрее)!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— Кто сможет сказать 3 раза без ошибок? 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Давайте устроим мини-соревнование!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</w:p>
    <w:p w:rsidR="00194BD6" w:rsidRPr="00194BD6" w:rsidRDefault="00194BD6" w:rsidP="00194BD6">
      <w:pPr>
        <w:spacing w:after="0" w:line="240" w:lineRule="auto"/>
        <w:outlineLvl w:val="1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3. Проверка домашнего задания с элементами ИИ (10 минут)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Цель: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проверить выполнение домашнего задания, активизировать внимание к художественному слову, сопоставить результаты детей с возможностями ИИ, развивать навык сравнения и критической оценки.</w:t>
      </w:r>
    </w:p>
    <w:p w:rsidR="00194BD6" w:rsidRPr="009521D7" w:rsidRDefault="00194BD6" w:rsidP="00194BD6">
      <w:pPr>
        <w:pStyle w:val="ds-markdown-paragraph"/>
        <w:numPr>
          <w:ilvl w:val="1"/>
          <w:numId w:val="16"/>
        </w:numP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21D7">
        <w:rPr>
          <w:rStyle w:val="af6"/>
          <w:color w:val="000000" w:themeColor="text1"/>
          <w:sz w:val="28"/>
          <w:szCs w:val="28"/>
        </w:rPr>
        <w:t>Методика:</w:t>
      </w:r>
      <w:r w:rsidRPr="009521D7">
        <w:rPr>
          <w:color w:val="000000" w:themeColor="text1"/>
          <w:sz w:val="28"/>
          <w:szCs w:val="28"/>
        </w:rPr>
        <w:t> </w:t>
      </w:r>
      <w:r w:rsidRPr="009521D7">
        <w:rPr>
          <w:rStyle w:val="af6"/>
          <w:color w:val="000000" w:themeColor="text1"/>
          <w:sz w:val="28"/>
          <w:szCs w:val="28"/>
        </w:rPr>
        <w:t>«Цитатный пазл»</w:t>
      </w:r>
    </w:p>
    <w:p w:rsidR="00194BD6" w:rsidRPr="009521D7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21D7">
        <w:rPr>
          <w:color w:val="000000" w:themeColor="text1"/>
          <w:sz w:val="28"/>
          <w:szCs w:val="28"/>
        </w:rPr>
        <w:t>—   Давайте по очереди назовем фразы, как автор описывает Пеппи (рыжие волосы, заплетённые в тугие косички, торчащие в разные стороны. Нос похож на картофелину, усыпанную веснушками. Синяя юбка, разноцветные чулки и огромные чёрные башмаки</w:t>
      </w:r>
      <w:r>
        <w:rPr>
          <w:color w:val="000000" w:themeColor="text1"/>
          <w:sz w:val="28"/>
          <w:szCs w:val="28"/>
        </w:rPr>
        <w:t>)</w:t>
      </w:r>
      <w:r w:rsidRPr="009521D7">
        <w:rPr>
          <w:color w:val="000000" w:themeColor="text1"/>
          <w:sz w:val="28"/>
          <w:szCs w:val="28"/>
        </w:rPr>
        <w:t>.</w:t>
      </w:r>
    </w:p>
    <w:p w:rsidR="00194BD6" w:rsidRPr="009521D7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21D7">
        <w:rPr>
          <w:color w:val="000000" w:themeColor="text1"/>
          <w:sz w:val="28"/>
          <w:szCs w:val="28"/>
        </w:rPr>
        <w:t>— А сейчас проверим, не пропустили ли мы что-нибудь.</w:t>
      </w:r>
    </w:p>
    <w:p w:rsidR="00194BD6" w:rsidRPr="00231C1D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21D7">
        <w:rPr>
          <w:color w:val="000000" w:themeColor="text1"/>
          <w:sz w:val="28"/>
          <w:szCs w:val="28"/>
        </w:rPr>
        <w:t>Учитель вводит их в ИИ с запросом: </w:t>
      </w:r>
      <w:r w:rsidRPr="009521D7">
        <w:rPr>
          <w:rStyle w:val="af7"/>
          <w:color w:val="000000" w:themeColor="text1"/>
          <w:sz w:val="28"/>
          <w:szCs w:val="28"/>
        </w:rPr>
        <w:t xml:space="preserve">«Собери </w:t>
      </w:r>
      <w:r w:rsidRPr="00231C1D">
        <w:rPr>
          <w:rStyle w:val="af7"/>
          <w:color w:val="000000" w:themeColor="text1"/>
          <w:sz w:val="28"/>
          <w:szCs w:val="28"/>
        </w:rPr>
        <w:t>все описания внешности Пеппи Длинныйчулок из книги Астрид Линдгрен в один список»</w:t>
      </w:r>
      <w:r w:rsidRPr="00231C1D">
        <w:rPr>
          <w:color w:val="000000" w:themeColor="text1"/>
          <w:sz w:val="28"/>
          <w:szCs w:val="28"/>
        </w:rPr>
        <w:t>.</w:t>
      </w:r>
    </w:p>
    <w:p w:rsidR="00194BD6" w:rsidRPr="00314D38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404040"/>
          <w:sz w:val="28"/>
          <w:szCs w:val="28"/>
        </w:rPr>
      </w:pPr>
    </w:p>
    <w:p w:rsidR="00194BD6" w:rsidRPr="00642688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b/>
          <w:color w:val="404040"/>
          <w:sz w:val="28"/>
          <w:szCs w:val="28"/>
        </w:rPr>
      </w:pPr>
      <w:proofErr w:type="gramStart"/>
      <w:r w:rsidRPr="00642688">
        <w:rPr>
          <w:b/>
          <w:color w:val="404040"/>
          <w:sz w:val="28"/>
          <w:szCs w:val="28"/>
        </w:rPr>
        <w:t>Нейросеть :</w:t>
      </w:r>
      <w:proofErr w:type="gramEnd"/>
      <w:r w:rsidRPr="00642688">
        <w:rPr>
          <w:b/>
          <w:color w:val="404040"/>
          <w:sz w:val="28"/>
          <w:szCs w:val="28"/>
        </w:rPr>
        <w:t xml:space="preserve"> </w:t>
      </w:r>
      <w:hyperlink r:id="rId15" w:history="1">
        <w:r w:rsidR="00313EAB" w:rsidRPr="00D058EA">
          <w:rPr>
            <w:rStyle w:val="aff8"/>
            <w:b/>
            <w:sz w:val="28"/>
            <w:szCs w:val="28"/>
          </w:rPr>
          <w:t>https://chatgpt.com</w:t>
        </w:r>
      </w:hyperlink>
      <w:r w:rsidR="00313EAB">
        <w:rPr>
          <w:b/>
          <w:color w:val="404040"/>
          <w:sz w:val="28"/>
          <w:szCs w:val="28"/>
        </w:rPr>
        <w:t xml:space="preserve"> </w:t>
      </w:r>
      <w:r w:rsidR="00313EAB" w:rsidRPr="00313EAB">
        <w:rPr>
          <w:b/>
          <w:i/>
          <w:sz w:val="28"/>
          <w:szCs w:val="28"/>
        </w:rPr>
        <w:t>Приложение 3</w:t>
      </w:r>
    </w:p>
    <w:p w:rsidR="00194BD6" w:rsidRPr="00314D38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404040"/>
        </w:rPr>
      </w:pP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432EB">
        <w:rPr>
          <w:sz w:val="28"/>
          <w:szCs w:val="28"/>
          <w:lang w:val="en-US"/>
        </w:rPr>
        <w:t>ChatGPT</w:t>
      </w:r>
      <w:r w:rsidRPr="009432EB">
        <w:rPr>
          <w:sz w:val="28"/>
          <w:szCs w:val="28"/>
        </w:rPr>
        <w:t xml:space="preserve"> быстро генерирует </w:t>
      </w:r>
      <w:r w:rsidRPr="009432EB">
        <w:rPr>
          <w:rStyle w:val="af6"/>
          <w:sz w:val="28"/>
          <w:szCs w:val="28"/>
        </w:rPr>
        <w:t xml:space="preserve">полный перечень </w:t>
      </w:r>
      <w:r w:rsidRPr="009432EB">
        <w:rPr>
          <w:sz w:val="28"/>
          <w:szCs w:val="28"/>
        </w:rPr>
        <w:t>(рыжие волосы, веснушки, разноцветные чулки и т.д.).</w:t>
      </w: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432EB">
        <w:rPr>
          <w:sz w:val="28"/>
          <w:szCs w:val="28"/>
        </w:rPr>
        <w:t xml:space="preserve">— Давайте </w:t>
      </w:r>
      <w:proofErr w:type="gramStart"/>
      <w:r w:rsidRPr="009432EB">
        <w:rPr>
          <w:sz w:val="28"/>
          <w:szCs w:val="28"/>
        </w:rPr>
        <w:t>сверим  свои</w:t>
      </w:r>
      <w:proofErr w:type="gramEnd"/>
      <w:r w:rsidRPr="009432EB">
        <w:rPr>
          <w:sz w:val="28"/>
          <w:szCs w:val="28"/>
        </w:rPr>
        <w:t xml:space="preserve"> находки с итоговым списком: кто нашёл всё? Кто пропустил что-то интересное?</w:t>
      </w: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432EB">
        <w:rPr>
          <w:rStyle w:val="af6"/>
          <w:sz w:val="28"/>
          <w:szCs w:val="28"/>
        </w:rPr>
        <w:t>Дискуссия:</w:t>
      </w:r>
      <w:r w:rsidRPr="009432EB">
        <w:rPr>
          <w:sz w:val="28"/>
          <w:szCs w:val="28"/>
        </w:rPr>
        <w:br/>
        <w:t>— </w:t>
      </w:r>
      <w:r w:rsidRPr="009432EB">
        <w:rPr>
          <w:rStyle w:val="af7"/>
          <w:sz w:val="28"/>
          <w:szCs w:val="28"/>
        </w:rPr>
        <w:t>Почему автор делает Пеппи такой необычной?</w:t>
      </w:r>
      <w:r w:rsidRPr="009432EB">
        <w:rPr>
          <w:sz w:val="28"/>
          <w:szCs w:val="28"/>
        </w:rPr>
        <w:br/>
        <w:t>— </w:t>
      </w:r>
      <w:r w:rsidRPr="009432EB">
        <w:rPr>
          <w:rStyle w:val="af7"/>
          <w:sz w:val="28"/>
          <w:szCs w:val="28"/>
        </w:rPr>
        <w:t>Как внешность отражает её характер?</w:t>
      </w:r>
      <w:r w:rsidRPr="009432EB">
        <w:rPr>
          <w:sz w:val="28"/>
          <w:szCs w:val="28"/>
        </w:rPr>
        <w:br/>
        <w:t>— </w:t>
      </w:r>
      <w:r w:rsidRPr="009432EB">
        <w:rPr>
          <w:rStyle w:val="af7"/>
          <w:sz w:val="28"/>
          <w:szCs w:val="28"/>
        </w:rPr>
        <w:t>Кто заметил, как описана сила Пеппи? Вспомните про лошадь!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3. 2. Презентация детских работ 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lastRenderedPageBreak/>
        <w:t>— Давайте посмотрим, какие образы Пеппи родились у вас!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— Кто хочет показать свой рисунок и прочитать, какие слова автора вы использовали?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(2–3 ученика показывают портреты, которые у них получились, описывают, что конкретно они нарисовали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(«девочка с рыжими косичками, торчащими в разные стороны», «разные чулки», «огромные башмаки» и т.д.)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3.3. А теперь… сюрприз от ИИ! 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А знаете, что я сделала? Я “попросила” искусственный интеллект нарисовать Пеппи на основе её описания.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Внимание на экран!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(Учитель показывает сгенерированное изображение </w:t>
      </w:r>
      <w:proofErr w:type="gramStart"/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Пеппи  по</w:t>
      </w:r>
      <w:proofErr w:type="gramEnd"/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 описанию- промту:</w:t>
      </w:r>
      <w:r w:rsidRPr="00194BD6">
        <w:rPr>
          <w:rFonts w:cs="Times New Roman"/>
          <w:color w:val="333333"/>
          <w:sz w:val="28"/>
          <w:szCs w:val="28"/>
          <w:shd w:val="clear" w:color="auto" w:fill="F3F3FA"/>
          <w:lang w:val="ru-RU"/>
        </w:rPr>
        <w:t xml:space="preserve">  </w:t>
      </w:r>
      <w:r w:rsidRPr="00194BD6">
        <w:rPr>
          <w:rFonts w:cs="Times New Roman"/>
          <w:color w:val="333333"/>
          <w:sz w:val="28"/>
          <w:szCs w:val="28"/>
          <w:shd w:val="clear" w:color="auto" w:fill="FFFFFF" w:themeFill="background1"/>
          <w:lang w:val="ru-RU"/>
        </w:rPr>
        <w:t>Создай девочку, у которой</w:t>
      </w:r>
      <w:r w:rsidRPr="00194BD6">
        <w:rPr>
          <w:rFonts w:cs="Times New Roman"/>
          <w:color w:val="333333"/>
          <w:sz w:val="28"/>
          <w:szCs w:val="28"/>
          <w:shd w:val="clear" w:color="auto" w:fill="F3F3FA"/>
          <w:lang w:val="ru-RU"/>
        </w:rPr>
        <w:t xml:space="preserve">  </w:t>
      </w:r>
      <w:r w:rsidRPr="00194BD6">
        <w:rPr>
          <w:rFonts w:cs="Times New Roman"/>
          <w:color w:val="333333"/>
          <w:sz w:val="28"/>
          <w:szCs w:val="28"/>
          <w:shd w:val="clear" w:color="auto" w:fill="FFFFFF" w:themeFill="background1"/>
          <w:lang w:val="ru-RU"/>
        </w:rPr>
        <w:t>волосы  цвета морковки были заплетены в две тугие косички, торчавшие в разные стороны; нос похож на крошечную картошку, на лицу  веснушки; в большом широком рту сверкали белые зубы. На ней было синее платье, но так как синей материи с красными лоскутами. На очень тонкие и худые ноги она натянула длинные чулки разных цветов: один - коричневый, а другой - черный. Обута в огромные черные туфли).</w:t>
      </w:r>
    </w:p>
    <w:p w:rsidR="00194BD6" w:rsidRPr="00313EAB" w:rsidRDefault="00194BD6" w:rsidP="00194BD6">
      <w:pPr>
        <w:spacing w:after="0" w:line="240" w:lineRule="auto"/>
        <w:rPr>
          <w:rFonts w:eastAsia="Times New Roman" w:cs="Times New Roman"/>
          <w:b/>
          <w:sz w:val="28"/>
          <w:szCs w:val="28"/>
          <w:lang w:val="ru-RU" w:eastAsia="ru-RU"/>
        </w:rPr>
      </w:pPr>
      <w:proofErr w:type="gramStart"/>
      <w:r w:rsidRPr="00313EAB">
        <w:rPr>
          <w:rFonts w:eastAsia="Times New Roman" w:cs="Times New Roman"/>
          <w:b/>
          <w:sz w:val="28"/>
          <w:szCs w:val="28"/>
          <w:lang w:val="ru-RU" w:eastAsia="ru-RU"/>
        </w:rPr>
        <w:t>Нейросеть :</w:t>
      </w:r>
      <w:proofErr w:type="gramEnd"/>
      <w:r w:rsidRPr="00313EAB">
        <w:rPr>
          <w:rFonts w:cs="Times New Roman"/>
          <w:b/>
          <w:sz w:val="28"/>
          <w:szCs w:val="28"/>
          <w:lang w:val="ru-RU"/>
        </w:rPr>
        <w:t xml:space="preserve"> </w:t>
      </w:r>
      <w:hyperlink r:id="rId16" w:history="1">
        <w:r w:rsidRPr="00313EAB">
          <w:rPr>
            <w:rStyle w:val="aff8"/>
            <w:rFonts w:eastAsia="Times New Roman" w:cs="Times New Roman"/>
            <w:b/>
            <w:sz w:val="28"/>
            <w:szCs w:val="28"/>
            <w:lang w:eastAsia="ru-RU"/>
          </w:rPr>
          <w:t>https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val="ru-RU" w:eastAsia="ru-RU"/>
          </w:rPr>
          <w:t>://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eastAsia="ru-RU"/>
          </w:rPr>
          <w:t>app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val="ru-RU" w:eastAsia="ru-RU"/>
          </w:rPr>
          <w:t>.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eastAsia="ru-RU"/>
          </w:rPr>
          <w:t>klingai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val="ru-RU" w:eastAsia="ru-RU"/>
          </w:rPr>
          <w:t>.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eastAsia="ru-RU"/>
          </w:rPr>
          <w:t>com</w:t>
        </w:r>
        <w:r w:rsidRPr="00313EAB">
          <w:rPr>
            <w:rStyle w:val="aff8"/>
            <w:rFonts w:eastAsia="Times New Roman" w:cs="Times New Roman"/>
            <w:b/>
            <w:sz w:val="28"/>
            <w:szCs w:val="28"/>
            <w:lang w:val="ru-RU" w:eastAsia="ru-RU"/>
          </w:rPr>
          <w:t>/</w:t>
        </w:r>
      </w:hyperlink>
      <w:r w:rsidR="00313EAB" w:rsidRPr="00313EAB">
        <w:rPr>
          <w:rFonts w:eastAsia="Times New Roman" w:cs="Times New Roman"/>
          <w:b/>
          <w:sz w:val="28"/>
          <w:szCs w:val="28"/>
          <w:lang w:val="ru-RU" w:eastAsia="ru-RU"/>
        </w:rPr>
        <w:t xml:space="preserve">      </w:t>
      </w:r>
      <w:r w:rsidR="00313EAB" w:rsidRPr="00313EAB">
        <w:rPr>
          <w:rFonts w:eastAsia="Times New Roman" w:cs="Times New Roman"/>
          <w:b/>
          <w:i/>
          <w:sz w:val="28"/>
          <w:szCs w:val="28"/>
          <w:lang w:val="ru-RU" w:eastAsia="ru-RU"/>
        </w:rPr>
        <w:t>Приложение 4</w:t>
      </w:r>
    </w:p>
    <w:p w:rsidR="00194BD6" w:rsidRPr="00313EAB" w:rsidRDefault="00194BD6" w:rsidP="00194BD6">
      <w:pPr>
        <w:spacing w:after="0" w:line="240" w:lineRule="auto"/>
        <w:rPr>
          <w:rFonts w:eastAsia="Times New Roman" w:cs="Times New Roman"/>
          <w:b/>
          <w:sz w:val="28"/>
          <w:szCs w:val="28"/>
          <w:lang w:val="ru-RU" w:eastAsia="ru-RU"/>
        </w:rPr>
      </w:pPr>
    </w:p>
    <w:p w:rsidR="00194BD6" w:rsidRPr="00194BD6" w:rsidRDefault="00313EAB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— </w:t>
      </w:r>
      <w:r w:rsidR="00194BD6" w:rsidRPr="00194BD6">
        <w:rPr>
          <w:rFonts w:eastAsia="Times New Roman" w:cs="Times New Roman"/>
          <w:sz w:val="28"/>
          <w:szCs w:val="28"/>
          <w:lang w:val="ru-RU" w:eastAsia="ru-RU"/>
        </w:rPr>
        <w:t xml:space="preserve"> Как вы думаете, что ИИ сделал </w:t>
      </w:r>
      <w:proofErr w:type="gramStart"/>
      <w:r w:rsidR="00194BD6" w:rsidRPr="00194BD6">
        <w:rPr>
          <w:rFonts w:eastAsia="Times New Roman" w:cs="Times New Roman"/>
          <w:sz w:val="28"/>
          <w:szCs w:val="28"/>
          <w:lang w:val="ru-RU" w:eastAsia="ru-RU"/>
        </w:rPr>
        <w:t>правильно?А</w:t>
      </w:r>
      <w:proofErr w:type="gramEnd"/>
      <w:r w:rsidR="00194BD6" w:rsidRPr="00194BD6">
        <w:rPr>
          <w:rFonts w:eastAsia="Times New Roman" w:cs="Times New Roman"/>
          <w:sz w:val="28"/>
          <w:szCs w:val="28"/>
          <w:lang w:val="ru-RU" w:eastAsia="ru-RU"/>
        </w:rPr>
        <w:t xml:space="preserve"> что — совсем не похоже на Пеппи, которую вы себе представляете?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Может ли машина «почувствовать» характер Пеппи? Или только внешность?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(Короткое обсуждение 1–2 мнения)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val="ru-RU" w:eastAsia="ru-RU"/>
        </w:rPr>
      </w:pPr>
    </w:p>
    <w:p w:rsidR="00194BD6" w:rsidRPr="00C7661E" w:rsidRDefault="00194BD6" w:rsidP="00194BD6">
      <w:pPr>
        <w:pStyle w:val="21"/>
        <w:spacing w:before="0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r w:rsidRPr="00C7661E">
        <w:rPr>
          <w:rStyle w:val="af6"/>
          <w:rFonts w:ascii="Times New Roman" w:hAnsi="Times New Roman" w:cs="Times New Roman"/>
          <w:b/>
          <w:color w:val="auto"/>
          <w:sz w:val="28"/>
          <w:szCs w:val="28"/>
          <w:lang w:val="ru-RU"/>
        </w:rPr>
        <w:t>4. Постановка учебной задачи. Переход к теме урока (3 минуты)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Мы с вами уже познакомились с удивительной девочкой Пеппи.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Дома вы постарались представить её внешность, и каждый из вас увидел её по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noBreakHyphen/>
        <w:t>своему. Но…</w:t>
      </w:r>
    </w:p>
    <w:p w:rsidR="00194BD6" w:rsidRPr="00194BD6" w:rsidRDefault="00194BD6" w:rsidP="00C7661E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— Сегодня мы посмотрим на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её поступок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. Как вы думаете: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что значит быть</w:t>
      </w: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героем?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(Дети высказываются: "помогать другим", "не бояться", "делать добро" и т.д.)</w:t>
      </w:r>
    </w:p>
    <w:p w:rsidR="00194BD6" w:rsidRPr="00194BD6" w:rsidRDefault="00194BD6" w:rsidP="00C7661E">
      <w:pPr>
        <w:spacing w:after="0" w:line="240" w:lineRule="auto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color w:val="000000"/>
          <w:sz w:val="28"/>
          <w:szCs w:val="28"/>
          <w:shd w:val="clear" w:color="auto" w:fill="FFFFFF"/>
          <w:lang w:val="ru-RU"/>
        </w:rPr>
        <w:t>Давайте, сначала, вспомним, что же произошло в городе, где жила Пеппи, в один из выходных дней.</w:t>
      </w:r>
    </w:p>
    <w:p w:rsidR="00194BD6" w:rsidRPr="00194BD6" w:rsidRDefault="00194BD6" w:rsidP="00C7661E">
      <w:pPr>
        <w:pStyle w:val="a9"/>
        <w:jc w:val="both"/>
        <w:rPr>
          <w:rFonts w:ascii="Times New Roman" w:hAnsi="Times New Roman"/>
          <w:b/>
          <w:i/>
          <w:color w:val="000000"/>
          <w:sz w:val="26"/>
          <w:szCs w:val="26"/>
          <w:shd w:val="clear" w:color="auto" w:fill="FFFFFF"/>
          <w:lang w:val="ru-RU"/>
        </w:rPr>
      </w:pPr>
      <w:r w:rsidRPr="00194B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— </w:t>
      </w:r>
      <w:r w:rsidRPr="00194BD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Что Пеппи увидела на площади?</w:t>
      </w:r>
    </w:p>
    <w:p w:rsidR="00194BD6" w:rsidRPr="00194BD6" w:rsidRDefault="00194BD6" w:rsidP="00C7661E">
      <w:pPr>
        <w:spacing w:after="0" w:line="240" w:lineRule="auto"/>
        <w:jc w:val="both"/>
        <w:rPr>
          <w:color w:val="404040"/>
          <w:sz w:val="28"/>
          <w:szCs w:val="28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Пеппи — необычная девочка. У неё своя логика и своё поведение.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Но в этой главе она делает то, на что мало кто бы решился.</w:t>
      </w:r>
    </w:p>
    <w:p w:rsidR="00194BD6" w:rsidRPr="008B0CCF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color w:val="404040"/>
          <w:sz w:val="28"/>
          <w:szCs w:val="28"/>
        </w:rPr>
      </w:pPr>
    </w:p>
    <w:p w:rsidR="00194BD6" w:rsidRPr="00194BD6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194BD6">
        <w:rPr>
          <w:rFonts w:cs="Times New Roman"/>
          <w:b/>
          <w:sz w:val="28"/>
          <w:szCs w:val="28"/>
          <w:lang w:val="ru-RU"/>
        </w:rPr>
        <w:t>5. Работа с текстом. Анализ поступка Пеппи (18 минут)</w:t>
      </w:r>
    </w:p>
    <w:p w:rsidR="00194BD6" w:rsidRPr="00194BD6" w:rsidRDefault="00194BD6" w:rsidP="00194BD6">
      <w:pPr>
        <w:spacing w:after="0" w:line="240" w:lineRule="auto"/>
        <w:rPr>
          <w:rFonts w:cs="Times New Roman"/>
          <w:color w:val="000000" w:themeColor="text1"/>
          <w:sz w:val="28"/>
          <w:szCs w:val="28"/>
          <w:lang w:val="ru-RU"/>
        </w:rPr>
      </w:pP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Цель:</w:t>
      </w:r>
      <w:r w:rsidRPr="00194BD6">
        <w:rPr>
          <w:rStyle w:val="af6"/>
          <w:rFonts w:cs="Times New Roman"/>
          <w:color w:val="000000" w:themeColor="text1"/>
          <w:sz w:val="28"/>
          <w:szCs w:val="28"/>
          <w:lang w:val="ru-RU"/>
        </w:rPr>
        <w:t xml:space="preserve"> </w:t>
      </w:r>
      <w:r w:rsidRPr="00194BD6">
        <w:rPr>
          <w:rFonts w:cs="Times New Roman"/>
          <w:color w:val="000000" w:themeColor="text1"/>
          <w:sz w:val="28"/>
          <w:szCs w:val="28"/>
          <w:lang w:val="ru-RU"/>
        </w:rPr>
        <w:t>глубоко проанализировать главу о спасении детей из пожара, выделить ключевые моменты подвига Пеппи, развить навыки смыслового чтения и критического мышления.</w:t>
      </w:r>
    </w:p>
    <w:p w:rsidR="00194BD6" w:rsidRDefault="00194BD6" w:rsidP="00194BD6">
      <w:pPr>
        <w:pStyle w:val="a9"/>
        <w:numPr>
          <w:ilvl w:val="1"/>
          <w:numId w:val="14"/>
        </w:num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050152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lastRenderedPageBreak/>
        <w:t>Первичное чтение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(5 минут)</w:t>
      </w:r>
    </w:p>
    <w:p w:rsidR="00194BD6" w:rsidRPr="00194BD6" w:rsidRDefault="00194BD6" w:rsidP="00194BD6">
      <w:pPr>
        <w:pStyle w:val="a9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Чтение по ролям (учитель + 2 ученика) с элементами драматизации.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Чтец 1: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слова автора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Чтец 2:</w:t>
      </w:r>
      <w:r w:rsidRPr="00D85B6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Пеппи (её реплики)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Чтец 3: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испуганные горожане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Методические приёмы: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"Живая картина":</w:t>
      </w:r>
      <w:r w:rsidRPr="00D85B6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Учитель останавливает чтение на ключевых моментах (например,</w:t>
      </w:r>
      <w:r w:rsidRPr="00D85B6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/>
          <w:iCs/>
          <w:color w:val="000000" w:themeColor="text1"/>
          <w:sz w:val="28"/>
          <w:szCs w:val="28"/>
          <w:lang w:val="ru-RU" w:eastAsia="ru-RU"/>
        </w:rPr>
        <w:t>"Пеппи схватила верёвку"</w:t>
      </w:r>
      <w:r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), дети изображают действия персонажей (встают, показывают, как Пеппи качается на доске).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C7661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5.2</w:t>
      </w:r>
      <w:r w:rsidRPr="00194BD6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.</w:t>
      </w:r>
      <w:r w:rsidRPr="00194BD6">
        <w:rPr>
          <w:rStyle w:val="af6"/>
          <w:rFonts w:cs="Times New Roman"/>
          <w:sz w:val="28"/>
          <w:szCs w:val="28"/>
          <w:lang w:val="ru-RU"/>
        </w:rPr>
        <w:t xml:space="preserve"> Словарная работа на уроке </w:t>
      </w:r>
    </w:p>
    <w:p w:rsidR="00194BD6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F38F1">
        <w:rPr>
          <w:rStyle w:val="af6"/>
          <w:sz w:val="28"/>
          <w:szCs w:val="28"/>
        </w:rPr>
        <w:t>Цель:</w:t>
      </w:r>
      <w:r>
        <w:rPr>
          <w:rStyle w:val="af6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6F38F1">
        <w:rPr>
          <w:sz w:val="28"/>
          <w:szCs w:val="28"/>
        </w:rPr>
        <w:t>богатить словарный запас учащ</w:t>
      </w:r>
      <w:r>
        <w:rPr>
          <w:sz w:val="28"/>
          <w:szCs w:val="28"/>
        </w:rPr>
        <w:t>ихся через ключевые слова главы; н</w:t>
      </w:r>
      <w:r w:rsidRPr="006F38F1">
        <w:rPr>
          <w:sz w:val="28"/>
          <w:szCs w:val="28"/>
        </w:rPr>
        <w:t>аучить понимать контекстное значение слов и связывать их с характ</w:t>
      </w:r>
      <w:r>
        <w:rPr>
          <w:sz w:val="28"/>
          <w:szCs w:val="28"/>
        </w:rPr>
        <w:t>ером Пеппи; а</w:t>
      </w:r>
      <w:r w:rsidRPr="006F38F1">
        <w:rPr>
          <w:sz w:val="28"/>
          <w:szCs w:val="28"/>
        </w:rPr>
        <w:t>ктивировать новые слова в устной и письменной речи.</w:t>
      </w: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9432EB">
        <w:rPr>
          <w:b/>
          <w:sz w:val="28"/>
          <w:szCs w:val="28"/>
        </w:rPr>
        <w:t>На</w:t>
      </w:r>
      <w:r w:rsidRPr="009432EB">
        <w:rPr>
          <w:b/>
          <w:bCs/>
          <w:sz w:val="28"/>
          <w:szCs w:val="28"/>
        </w:rPr>
        <w:t xml:space="preserve"> доске 4 слова из текста:</w:t>
      </w:r>
    </w:p>
    <w:p w:rsidR="00194BD6" w:rsidRPr="00194BD6" w:rsidRDefault="00194BD6" w:rsidP="00C7661E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Чудачества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(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«Её чудачества удивляли весь город»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).</w:t>
      </w:r>
    </w:p>
    <w:p w:rsidR="00194BD6" w:rsidRPr="00194BD6" w:rsidRDefault="00194BD6" w:rsidP="00C7661E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Отвага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(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«Пеппи проявила отвагу, спасая детей»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).</w:t>
      </w:r>
    </w:p>
    <w:p w:rsidR="00194BD6" w:rsidRPr="00194BD6" w:rsidRDefault="00194BD6" w:rsidP="00C7661E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Непоседа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(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«Она была настоящей непоседой»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).</w:t>
      </w:r>
    </w:p>
    <w:p w:rsidR="00194BD6" w:rsidRPr="00313EAB" w:rsidRDefault="00194BD6" w:rsidP="00C7661E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313EAB">
        <w:rPr>
          <w:rFonts w:eastAsia="Times New Roman" w:cs="Times New Roman"/>
          <w:b/>
          <w:bCs/>
          <w:sz w:val="28"/>
          <w:szCs w:val="28"/>
          <w:lang w:val="ru-RU" w:eastAsia="ru-RU"/>
        </w:rPr>
        <w:t>Пламя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313EAB">
        <w:rPr>
          <w:rFonts w:eastAsia="Times New Roman" w:cs="Times New Roman"/>
          <w:sz w:val="28"/>
          <w:szCs w:val="28"/>
          <w:lang w:val="ru-RU" w:eastAsia="ru-RU"/>
        </w:rPr>
        <w:t>(</w:t>
      </w:r>
      <w:r w:rsidRPr="00313EAB">
        <w:rPr>
          <w:rFonts w:eastAsia="Times New Roman" w:cs="Times New Roman"/>
          <w:i/>
          <w:iCs/>
          <w:sz w:val="28"/>
          <w:szCs w:val="28"/>
          <w:lang w:val="ru-RU" w:eastAsia="ru-RU"/>
        </w:rPr>
        <w:t>«Пламя охватило дом»</w:t>
      </w:r>
    </w:p>
    <w:p w:rsidR="00194BD6" w:rsidRPr="00313EAB" w:rsidRDefault="00194BD6" w:rsidP="00194BD6">
      <w:pPr>
        <w:shd w:val="clear" w:color="auto" w:fill="FFFFFF"/>
        <w:spacing w:after="0" w:line="240" w:lineRule="auto"/>
        <w:rPr>
          <w:rStyle w:val="af6"/>
          <w:rFonts w:cs="Times New Roman"/>
          <w:sz w:val="28"/>
          <w:szCs w:val="28"/>
          <w:shd w:val="clear" w:color="auto" w:fill="FFFFFF"/>
          <w:lang w:val="ru-RU"/>
        </w:rPr>
      </w:pPr>
      <w:r w:rsidRPr="00313EAB">
        <w:rPr>
          <w:rStyle w:val="af6"/>
          <w:rFonts w:cs="Times New Roman"/>
          <w:sz w:val="28"/>
          <w:szCs w:val="28"/>
          <w:shd w:val="clear" w:color="auto" w:fill="FFFFFF"/>
          <w:lang w:val="ru-RU"/>
        </w:rPr>
        <w:t>Интерактивные приёмы:</w:t>
      </w:r>
    </w:p>
    <w:p w:rsidR="00194BD6" w:rsidRPr="00313EAB" w:rsidRDefault="00194BD6" w:rsidP="00194BD6">
      <w:pPr>
        <w:shd w:val="clear" w:color="auto" w:fill="FFFFFF"/>
        <w:spacing w:after="0" w:line="240" w:lineRule="auto"/>
        <w:rPr>
          <w:rFonts w:cs="Times New Roman"/>
          <w:b/>
          <w:bCs/>
          <w:sz w:val="28"/>
          <w:szCs w:val="28"/>
          <w:shd w:val="clear" w:color="auto" w:fill="FFFFFF"/>
          <w:lang w:val="ru-RU"/>
        </w:rPr>
      </w:pPr>
      <w:r w:rsidRPr="00313EAB">
        <w:rPr>
          <w:rFonts w:cs="Times New Roman"/>
          <w:b/>
          <w:bCs/>
          <w:sz w:val="28"/>
          <w:szCs w:val="28"/>
          <w:lang w:val="ru-RU"/>
        </w:rPr>
        <w:t>Слово</w:t>
      </w:r>
      <w:r w:rsidRPr="009432EB">
        <w:rPr>
          <w:rFonts w:cs="Times New Roman"/>
          <w:b/>
          <w:bCs/>
          <w:sz w:val="28"/>
          <w:szCs w:val="28"/>
        </w:rPr>
        <w:t> </w:t>
      </w:r>
      <w:r w:rsidRPr="00313EAB">
        <w:rPr>
          <w:rStyle w:val="af6"/>
          <w:rFonts w:cs="Times New Roman"/>
          <w:sz w:val="28"/>
          <w:szCs w:val="28"/>
          <w:lang w:val="ru-RU"/>
        </w:rPr>
        <w:t>«чудачества»</w:t>
      </w:r>
      <w:r w:rsidRPr="00313EAB">
        <w:rPr>
          <w:rFonts w:cs="Times New Roman"/>
          <w:b/>
          <w:bCs/>
          <w:sz w:val="28"/>
          <w:szCs w:val="28"/>
          <w:lang w:val="ru-RU"/>
        </w:rPr>
        <w:t>: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rStyle w:val="af7"/>
          <w:rFonts w:cs="Times New Roman"/>
          <w:sz w:val="28"/>
          <w:szCs w:val="28"/>
          <w:lang w:val="ru-RU"/>
        </w:rPr>
        <w:t>Как вы понимаете это слово? Какие чу</w:t>
      </w:r>
      <w:r w:rsidRPr="00194BD6">
        <w:rPr>
          <w:rStyle w:val="af7"/>
          <w:rFonts w:eastAsiaTheme="majorEastAsia" w:cs="Times New Roman"/>
          <w:sz w:val="28"/>
          <w:szCs w:val="28"/>
          <w:lang w:val="ru-RU"/>
        </w:rPr>
        <w:t>дачества Пеппи описывает автор? (</w:t>
      </w:r>
      <w:r w:rsidRPr="00194BD6">
        <w:rPr>
          <w:rFonts w:cs="Times New Roman"/>
          <w:sz w:val="28"/>
          <w:szCs w:val="28"/>
          <w:lang w:val="ru-RU"/>
        </w:rPr>
        <w:t>спит с ногами на подушке, носит разноцветные чулки).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rStyle w:val="af6"/>
          <w:i/>
          <w:sz w:val="28"/>
          <w:szCs w:val="28"/>
          <w:u w:val="single"/>
        </w:rPr>
        <w:t>Игра «Найди синоним»:</w:t>
      </w:r>
      <w:r w:rsidRPr="009F4FE3">
        <w:rPr>
          <w:sz w:val="28"/>
          <w:szCs w:val="28"/>
        </w:rPr>
        <w:t xml:space="preserve"> </w:t>
      </w:r>
      <w:r w:rsidRPr="009F4FE3">
        <w:rPr>
          <w:rStyle w:val="af7"/>
          <w:rFonts w:eastAsiaTheme="majorEastAsia"/>
          <w:sz w:val="28"/>
          <w:szCs w:val="28"/>
        </w:rPr>
        <w:t>странности, выходки, проделки</w:t>
      </w:r>
      <w:r w:rsidRPr="009F4FE3">
        <w:rPr>
          <w:sz w:val="28"/>
          <w:szCs w:val="28"/>
        </w:rPr>
        <w:t>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b/>
          <w:bCs/>
          <w:sz w:val="28"/>
          <w:szCs w:val="28"/>
        </w:rPr>
        <w:t>Слово </w:t>
      </w:r>
      <w:r w:rsidRPr="009F4FE3">
        <w:rPr>
          <w:rStyle w:val="af6"/>
          <w:sz w:val="28"/>
          <w:szCs w:val="28"/>
        </w:rPr>
        <w:t>«отвага»</w:t>
      </w:r>
      <w:r w:rsidRPr="009F4FE3">
        <w:rPr>
          <w:b/>
          <w:bCs/>
          <w:sz w:val="28"/>
          <w:szCs w:val="28"/>
        </w:rPr>
        <w:t>: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rStyle w:val="af6"/>
          <w:i/>
          <w:sz w:val="28"/>
          <w:szCs w:val="28"/>
          <w:u w:val="single"/>
        </w:rPr>
        <w:t>Демонстрация:</w:t>
      </w:r>
      <w:r w:rsidRPr="009F4FE3">
        <w:rPr>
          <w:sz w:val="28"/>
          <w:szCs w:val="28"/>
        </w:rPr>
        <w:t xml:space="preserve"> Учитель показывает картинку пожарного и Пеппи.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sz w:val="28"/>
          <w:szCs w:val="28"/>
        </w:rPr>
        <w:t>—</w:t>
      </w:r>
      <w:r w:rsidRPr="009F4FE3">
        <w:rPr>
          <w:rStyle w:val="af7"/>
          <w:rFonts w:eastAsiaTheme="majorEastAsia"/>
          <w:sz w:val="28"/>
          <w:szCs w:val="28"/>
        </w:rPr>
        <w:t>Что общего между ними?</w:t>
      </w:r>
      <w:r w:rsidRPr="009F4FE3">
        <w:rPr>
          <w:sz w:val="28"/>
          <w:szCs w:val="28"/>
        </w:rPr>
        <w:t> (Смелость).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rStyle w:val="af6"/>
          <w:i/>
          <w:sz w:val="28"/>
          <w:szCs w:val="28"/>
          <w:u w:val="single"/>
        </w:rPr>
        <w:t>Ассоциации:</w:t>
      </w:r>
      <w:r w:rsidRPr="009F4FE3">
        <w:rPr>
          <w:sz w:val="28"/>
          <w:szCs w:val="28"/>
        </w:rPr>
        <w:t> дети называют </w:t>
      </w:r>
      <w:r w:rsidRPr="009F4FE3">
        <w:rPr>
          <w:rStyle w:val="af7"/>
          <w:rFonts w:eastAsiaTheme="majorEastAsia"/>
          <w:sz w:val="28"/>
          <w:szCs w:val="28"/>
        </w:rPr>
        <w:t>смелость, храбрость, бесстрашие</w:t>
      </w:r>
      <w:r w:rsidRPr="009F4FE3">
        <w:rPr>
          <w:sz w:val="28"/>
          <w:szCs w:val="28"/>
        </w:rPr>
        <w:t>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9F4FE3">
        <w:rPr>
          <w:b/>
          <w:sz w:val="28"/>
          <w:szCs w:val="28"/>
        </w:rPr>
        <w:t>Слово :</w:t>
      </w:r>
      <w:proofErr w:type="gramEnd"/>
      <w:r w:rsidRPr="009F4FE3">
        <w:rPr>
          <w:b/>
          <w:bCs/>
          <w:sz w:val="28"/>
          <w:szCs w:val="28"/>
        </w:rPr>
        <w:t> </w:t>
      </w:r>
      <w:r w:rsidRPr="009F4FE3">
        <w:rPr>
          <w:rStyle w:val="af6"/>
          <w:sz w:val="28"/>
          <w:szCs w:val="28"/>
        </w:rPr>
        <w:t>«непоседа»</w:t>
      </w:r>
      <w:r w:rsidRPr="009F4FE3">
        <w:rPr>
          <w:b/>
          <w:bCs/>
          <w:sz w:val="28"/>
          <w:szCs w:val="28"/>
        </w:rPr>
        <w:t>: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rStyle w:val="af6"/>
          <w:i/>
          <w:sz w:val="28"/>
          <w:szCs w:val="28"/>
        </w:rPr>
        <w:t>Движение:</w:t>
      </w:r>
      <w:r w:rsidRPr="009F4FE3">
        <w:rPr>
          <w:sz w:val="28"/>
          <w:szCs w:val="28"/>
        </w:rPr>
        <w:t> дети встают и изображают «непоседу» (ёрзают, прыгают).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F4FE3">
        <w:rPr>
          <w:rStyle w:val="af6"/>
          <w:i/>
          <w:sz w:val="28"/>
          <w:szCs w:val="28"/>
          <w:u w:val="single"/>
        </w:rPr>
        <w:t>Антоним:</w:t>
      </w:r>
      <w:r w:rsidRPr="009F4FE3">
        <w:rPr>
          <w:sz w:val="28"/>
          <w:szCs w:val="28"/>
        </w:rPr>
        <w:t> </w:t>
      </w:r>
      <w:r w:rsidRPr="009F4FE3">
        <w:rPr>
          <w:rStyle w:val="af7"/>
          <w:rFonts w:eastAsiaTheme="majorEastAsia"/>
          <w:sz w:val="28"/>
          <w:szCs w:val="28"/>
        </w:rPr>
        <w:t>усидчивый, спокойный</w:t>
      </w:r>
      <w:r w:rsidRPr="009F4FE3">
        <w:rPr>
          <w:sz w:val="28"/>
          <w:szCs w:val="28"/>
        </w:rPr>
        <w:t>.</w:t>
      </w:r>
    </w:p>
    <w:p w:rsidR="00194BD6" w:rsidRPr="009F4FE3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9F4FE3">
        <w:rPr>
          <w:b/>
          <w:bCs/>
          <w:sz w:val="28"/>
          <w:szCs w:val="28"/>
        </w:rPr>
        <w:t>Слово  </w:t>
      </w:r>
      <w:r w:rsidRPr="009F4FE3">
        <w:rPr>
          <w:rStyle w:val="af6"/>
          <w:sz w:val="28"/>
          <w:szCs w:val="28"/>
        </w:rPr>
        <w:t>«</w:t>
      </w:r>
      <w:proofErr w:type="gramEnd"/>
      <w:r w:rsidRPr="009F4FE3">
        <w:rPr>
          <w:rStyle w:val="af6"/>
          <w:sz w:val="28"/>
          <w:szCs w:val="28"/>
        </w:rPr>
        <w:t>пламя»</w:t>
      </w:r>
      <w:r w:rsidRPr="009F4FE3">
        <w:rPr>
          <w:b/>
          <w:bCs/>
          <w:sz w:val="28"/>
          <w:szCs w:val="28"/>
        </w:rPr>
        <w:t>:</w:t>
      </w:r>
      <w:r w:rsidRPr="009F4FE3">
        <w:rPr>
          <w:rStyle w:val="af6"/>
          <w:sz w:val="28"/>
          <w:szCs w:val="28"/>
        </w:rPr>
        <w:t xml:space="preserve"> з</w:t>
      </w:r>
      <w:r w:rsidRPr="009F4FE3">
        <w:rPr>
          <w:b/>
          <w:bCs/>
          <w:sz w:val="28"/>
          <w:szCs w:val="28"/>
        </w:rPr>
        <w:t>вуковая подсказка:</w:t>
      </w:r>
      <w:r w:rsidRPr="009F4FE3">
        <w:rPr>
          <w:sz w:val="28"/>
          <w:szCs w:val="28"/>
        </w:rPr>
        <w:t> учитель включает аудио </w:t>
      </w:r>
      <w:r w:rsidRPr="009F4FE3">
        <w:rPr>
          <w:i/>
          <w:iCs/>
          <w:sz w:val="28"/>
          <w:szCs w:val="28"/>
        </w:rPr>
        <w:t>треска огня</w:t>
      </w:r>
      <w:r w:rsidRPr="009F4FE3">
        <w:rPr>
          <w:sz w:val="28"/>
          <w:szCs w:val="28"/>
        </w:rPr>
        <w:t>.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 xml:space="preserve">Чем </w:t>
      </w:r>
      <w:r w:rsidRPr="00194BD6">
        <w:rPr>
          <w:rFonts w:cs="Times New Roman"/>
          <w:i/>
          <w:iCs/>
          <w:sz w:val="28"/>
          <w:szCs w:val="28"/>
          <w:lang w:val="ru-RU"/>
        </w:rPr>
        <w:t>«пламя» отличается от «костра»? (</w:t>
      </w:r>
      <w:r w:rsidRPr="00194BD6">
        <w:rPr>
          <w:rFonts w:cs="Times New Roman"/>
          <w:sz w:val="28"/>
          <w:szCs w:val="28"/>
          <w:lang w:val="ru-RU"/>
        </w:rPr>
        <w:t>я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рче, опаснее</w:t>
      </w:r>
      <w:r w:rsidRPr="00194BD6">
        <w:rPr>
          <w:rFonts w:cs="Times New Roman"/>
          <w:sz w:val="28"/>
          <w:szCs w:val="28"/>
          <w:lang w:val="ru-RU"/>
        </w:rPr>
        <w:t>)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.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b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sz w:val="28"/>
          <w:szCs w:val="28"/>
          <w:lang w:val="ru-RU" w:eastAsia="ru-RU"/>
        </w:rPr>
        <w:t xml:space="preserve">Физминутка: </w:t>
      </w: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«Как Пеппи!» (3 минуты)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Цель:</w:t>
      </w:r>
      <w:r w:rsidRPr="009F4FE3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снять напряжение, повторить ключевые слова через движение.</w:t>
      </w:r>
    </w:p>
    <w:p w:rsidR="00194BD6" w:rsidRPr="009F4FE3" w:rsidRDefault="00194BD6" w:rsidP="00194BD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9F4FE3">
        <w:rPr>
          <w:rFonts w:eastAsia="Times New Roman" w:cs="Times New Roman"/>
          <w:b/>
          <w:bCs/>
          <w:sz w:val="28"/>
          <w:szCs w:val="28"/>
          <w:lang w:eastAsia="ru-RU"/>
        </w:rPr>
        <w:t>«Чудачества»</w:t>
      </w:r>
      <w:r w:rsidRPr="009F4FE3">
        <w:rPr>
          <w:rFonts w:eastAsia="Times New Roman" w:cs="Times New Roman"/>
          <w:sz w:val="28"/>
          <w:szCs w:val="28"/>
          <w:lang w:eastAsia="ru-RU"/>
        </w:rPr>
        <w:t> 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Пеппи всегда делает всё необычно! Повторяйте за мной!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(дети маршируют на месте, высоко поднимая колени, крутятся вокруг себя, как Пеппи, которая любит вертеться).</w:t>
      </w:r>
    </w:p>
    <w:p w:rsidR="00194BD6" w:rsidRPr="008B0CCF" w:rsidRDefault="00194BD6" w:rsidP="00194BD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8B0CCF">
        <w:rPr>
          <w:rFonts w:eastAsia="Times New Roman" w:cs="Times New Roman"/>
          <w:b/>
          <w:bCs/>
          <w:sz w:val="28"/>
          <w:szCs w:val="28"/>
          <w:lang w:eastAsia="ru-RU"/>
        </w:rPr>
        <w:t>«Отвага»</w:t>
      </w:r>
      <w:r>
        <w:rPr>
          <w:rFonts w:eastAsia="Times New Roman" w:cs="Times New Roman"/>
          <w:sz w:val="28"/>
          <w:szCs w:val="28"/>
          <w:lang w:eastAsia="ru-RU"/>
        </w:rPr>
        <w:t> 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— 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 xml:space="preserve">Изображаем смелость! (дети 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стоят в позе «супергероя» (руки на бёдрах, подбородок вверх, «качаются на доске»: наклон вправо-влево, руки в стороны).</w:t>
      </w:r>
    </w:p>
    <w:p w:rsidR="00194BD6" w:rsidRPr="008B0CCF" w:rsidRDefault="00194BD6" w:rsidP="00194BD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8B0CCF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«Непоседа»</w:t>
      </w:r>
      <w:r w:rsidRPr="008B0CCF">
        <w:rPr>
          <w:rFonts w:eastAsia="Times New Roman" w:cs="Times New Roman"/>
          <w:sz w:val="28"/>
          <w:szCs w:val="28"/>
          <w:lang w:eastAsia="ru-RU"/>
        </w:rPr>
        <w:t> 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 xml:space="preserve">А теперь — непоседы! 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(дети прыгают на месте, как Пеппи, которая не может </w:t>
      </w:r>
      <w:proofErr w:type="gramStart"/>
      <w:r w:rsidRPr="00194BD6">
        <w:rPr>
          <w:rFonts w:eastAsia="Times New Roman" w:cs="Times New Roman"/>
          <w:sz w:val="28"/>
          <w:szCs w:val="28"/>
          <w:lang w:val="ru-RU" w:eastAsia="ru-RU"/>
        </w:rPr>
        <w:t>усидеть,топают</w:t>
      </w:r>
      <w:proofErr w:type="gramEnd"/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ногами вразнобой (как в разноцветных чулках).</w:t>
      </w:r>
    </w:p>
    <w:p w:rsidR="00194BD6" w:rsidRPr="008B0CCF" w:rsidRDefault="00194BD6" w:rsidP="00194BD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8B0CCF">
        <w:rPr>
          <w:rFonts w:eastAsia="Times New Roman" w:cs="Times New Roman"/>
          <w:b/>
          <w:bCs/>
          <w:sz w:val="28"/>
          <w:szCs w:val="28"/>
          <w:lang w:eastAsia="ru-RU"/>
        </w:rPr>
        <w:t>«Пламя»</w:t>
      </w:r>
      <w:r>
        <w:rPr>
          <w:rFonts w:eastAsia="Times New Roman" w:cs="Times New Roman"/>
          <w:sz w:val="28"/>
          <w:szCs w:val="28"/>
          <w:lang w:eastAsia="ru-RU"/>
        </w:rPr>
        <w:t> </w:t>
      </w:r>
    </w:p>
    <w:p w:rsidR="00194BD6" w:rsidRPr="00194BD6" w:rsidRDefault="00194BD6" w:rsidP="00194BD6">
      <w:pPr>
        <w:shd w:val="clear" w:color="auto" w:fill="FFFFFF"/>
        <w:spacing w:before="240"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8B0CCF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Потушим огонь!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глубокий вдох — «задувают» воображаемое пламя, встряхивают руками, как будто сбрасывают искры).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—</w:t>
      </w:r>
      <w:r w:rsidRPr="008B0CCF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Молодцы! Теперь вы такие же бодрые, как Пеппи!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194BD6" w:rsidRPr="00194BD6" w:rsidRDefault="00194BD6" w:rsidP="00194BD6">
      <w:pPr>
        <w:pStyle w:val="a9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194BD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5.3.Проверка первичного восприятия </w:t>
      </w:r>
    </w:p>
    <w:p w:rsidR="00194BD6" w:rsidRPr="00194BD6" w:rsidRDefault="00194BD6" w:rsidP="00194BD6">
      <w:pPr>
        <w:pStyle w:val="a9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194BD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softHyphen/>
      </w:r>
      <w:r w:rsidRPr="00194BD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softHyphen/>
        <w:t xml:space="preserve">-Какие чувства возникали у вас при чтении отрывка?    </w:t>
      </w:r>
    </w:p>
    <w:p w:rsidR="00194BD6" w:rsidRPr="00194BD6" w:rsidRDefault="00194BD6" w:rsidP="00194BD6">
      <w:pPr>
        <w:pStyle w:val="a9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194BD6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-Что вас особенно взволновало?</w:t>
      </w:r>
    </w:p>
    <w:p w:rsidR="00194BD6" w:rsidRPr="00194BD6" w:rsidRDefault="00194BD6" w:rsidP="00194BD6">
      <w:pPr>
        <w:pStyle w:val="a9"/>
        <w:rPr>
          <w:rFonts w:ascii="Times New Roman" w:hAnsi="Times New Roman"/>
          <w:color w:val="404040"/>
          <w:sz w:val="28"/>
          <w:szCs w:val="28"/>
          <w:shd w:val="clear" w:color="auto" w:fill="FFFFFF"/>
          <w:lang w:val="ru-RU"/>
        </w:rPr>
      </w:pPr>
      <w:r w:rsidRPr="00194BD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>5.4</w:t>
      </w:r>
      <w:r w:rsidRPr="00194BD6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ru-RU"/>
        </w:rPr>
        <w:t xml:space="preserve">. </w:t>
      </w:r>
      <w:r w:rsidRPr="00194BD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Повторное чтение. Анализ произведения </w:t>
      </w:r>
      <w:r w:rsidRPr="00194BD6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(</w:t>
      </w:r>
      <w:r w:rsidRPr="00194BD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>учитель делит главу на 4 смысловых блока), каждый анализируется через</w:t>
      </w:r>
      <w:r w:rsidRPr="0049023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194BD6">
        <w:rPr>
          <w:rStyle w:val="af6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ключевые вопросы по </w:t>
      </w:r>
      <w:proofErr w:type="gramStart"/>
      <w:r w:rsidRPr="00194BD6">
        <w:rPr>
          <w:rStyle w:val="af6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картинкам </w:t>
      </w:r>
      <w:r w:rsidRPr="00194BD6">
        <w:rPr>
          <w:rFonts w:ascii="Times New Roman" w:hAnsi="Times New Roman"/>
          <w:color w:val="404040"/>
          <w:sz w:val="28"/>
          <w:szCs w:val="28"/>
          <w:shd w:val="clear" w:color="auto" w:fill="FFFFFF"/>
          <w:lang w:val="ru-RU"/>
        </w:rPr>
        <w:t>.</w:t>
      </w:r>
      <w:proofErr w:type="gramEnd"/>
    </w:p>
    <w:p w:rsidR="00194BD6" w:rsidRPr="00194BD6" w:rsidRDefault="00194BD6" w:rsidP="00194BD6">
      <w:pPr>
        <w:pStyle w:val="a9"/>
        <w:rPr>
          <w:rFonts w:ascii="Times New Roman" w:hAnsi="Times New Roman"/>
          <w:color w:val="000000"/>
          <w:sz w:val="26"/>
          <w:szCs w:val="26"/>
          <w:shd w:val="clear" w:color="auto" w:fill="FFFFFF"/>
          <w:lang w:val="ru-RU"/>
        </w:rPr>
      </w:pPr>
    </w:p>
    <w:p w:rsidR="00194BD6" w:rsidRPr="00313EAB" w:rsidRDefault="00194BD6" w:rsidP="00194BD6">
      <w:pPr>
        <w:pStyle w:val="a9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313EAB">
        <w:rPr>
          <w:rStyle w:val="af6"/>
          <w:rFonts w:ascii="Times New Roman" w:hAnsi="Times New Roman"/>
          <w:sz w:val="28"/>
          <w:szCs w:val="28"/>
          <w:lang w:val="ru-RU"/>
        </w:rPr>
        <w:t xml:space="preserve">5.5. "Мозговой штурм" </w:t>
      </w:r>
    </w:p>
    <w:p w:rsidR="00194BD6" w:rsidRPr="00313EA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13EAB">
        <w:rPr>
          <w:rStyle w:val="af6"/>
          <w:sz w:val="28"/>
          <w:szCs w:val="28"/>
        </w:rPr>
        <w:t xml:space="preserve">Восстановление последовательности </w:t>
      </w:r>
    </w:p>
    <w:p w:rsidR="00194BD6" w:rsidRPr="00313EA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13EAB">
        <w:rPr>
          <w:sz w:val="28"/>
          <w:szCs w:val="28"/>
        </w:rPr>
        <w:t>Учитель вызывает </w:t>
      </w:r>
      <w:r w:rsidRPr="00313EAB">
        <w:rPr>
          <w:rStyle w:val="af6"/>
          <w:sz w:val="28"/>
          <w:szCs w:val="28"/>
        </w:rPr>
        <w:t>4 добровольцев</w:t>
      </w:r>
      <w:r w:rsidRPr="00313EAB">
        <w:rPr>
          <w:sz w:val="28"/>
          <w:szCs w:val="28"/>
        </w:rPr>
        <w:t>. Каждый берёт одну картинку и пытается разместить её на доске в правильном порядке.</w:t>
      </w:r>
    </w:p>
    <w:p w:rsidR="00194BD6" w:rsidRPr="00313EA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13EAB">
        <w:rPr>
          <w:sz w:val="28"/>
          <w:szCs w:val="28"/>
        </w:rPr>
        <w:t>Класс помогает: </w:t>
      </w:r>
      <w:r w:rsidRPr="00313EAB">
        <w:rPr>
          <w:rStyle w:val="af7"/>
          <w:sz w:val="28"/>
          <w:szCs w:val="28"/>
        </w:rPr>
        <w:t xml:space="preserve">(1.Пеппи с веревкой у горящего дома, 2.Пеппи качается на доске с детьми, 3.Толпа горожан: от страха к восхищению, 4.Пеппи смеётся, несмотря на искры). </w:t>
      </w:r>
      <w:r w:rsidR="009F49C8">
        <w:rPr>
          <w:rStyle w:val="af7"/>
          <w:sz w:val="28"/>
          <w:szCs w:val="28"/>
          <w:u w:val="single"/>
        </w:rPr>
        <w:t>Приложение 8</w:t>
      </w:r>
      <w:r w:rsidRPr="00313EAB">
        <w:rPr>
          <w:rStyle w:val="af7"/>
          <w:sz w:val="28"/>
          <w:szCs w:val="28"/>
        </w:rPr>
        <w:t>.</w:t>
      </w:r>
    </w:p>
    <w:p w:rsidR="00194BD6" w:rsidRPr="00313EA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rStyle w:val="af6"/>
          <w:sz w:val="28"/>
          <w:szCs w:val="28"/>
        </w:rPr>
      </w:pPr>
      <w:r w:rsidRPr="00313EAB">
        <w:rPr>
          <w:rStyle w:val="af6"/>
          <w:sz w:val="28"/>
          <w:szCs w:val="28"/>
        </w:rPr>
        <w:t>Анализ через вопросы (5 минут).</w:t>
      </w:r>
    </w:p>
    <w:p w:rsidR="00194BD6" w:rsidRPr="00313EA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13EAB">
        <w:rPr>
          <w:sz w:val="28"/>
          <w:szCs w:val="28"/>
        </w:rPr>
        <w:t xml:space="preserve"> Для каждой картинки учитель задаёт </w:t>
      </w:r>
      <w:r w:rsidRPr="00313EAB">
        <w:rPr>
          <w:rStyle w:val="af6"/>
          <w:sz w:val="28"/>
          <w:szCs w:val="28"/>
        </w:rPr>
        <w:t>1 основной и 1 уточняющий вопрос</w:t>
      </w:r>
      <w:r w:rsidRPr="00313EAB">
        <w:rPr>
          <w:sz w:val="28"/>
          <w:szCs w:val="28"/>
        </w:rPr>
        <w:t>, дети отвечают хором или поднимают руки.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7"/>
        <w:gridCol w:w="4852"/>
        <w:gridCol w:w="3119"/>
      </w:tblGrid>
      <w:tr w:rsidR="00313EAB" w:rsidRPr="00313EAB" w:rsidTr="00194BD6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6" w:space="0" w:color="BBBBBB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94BD6" w:rsidRPr="00313EAB" w:rsidRDefault="00194BD6" w:rsidP="00194BD6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313EAB">
              <w:rPr>
                <w:rStyle w:val="af6"/>
                <w:rFonts w:cs="Times New Roman"/>
                <w:sz w:val="28"/>
                <w:szCs w:val="28"/>
              </w:rPr>
              <w:t>Картинка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313EAB" w:rsidRDefault="00194BD6" w:rsidP="00194BD6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313EAB">
              <w:rPr>
                <w:rStyle w:val="af6"/>
                <w:rFonts w:cs="Times New Roman"/>
                <w:sz w:val="28"/>
                <w:szCs w:val="28"/>
              </w:rPr>
              <w:t>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BBBBB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313EAB" w:rsidRDefault="00194BD6" w:rsidP="00194BD6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313EAB">
              <w:rPr>
                <w:rStyle w:val="af6"/>
                <w:rFonts w:cs="Times New Roman"/>
                <w:sz w:val="28"/>
                <w:szCs w:val="28"/>
              </w:rPr>
              <w:t>Приём</w:t>
            </w:r>
          </w:p>
        </w:tc>
      </w:tr>
      <w:tr w:rsidR="00313EAB" w:rsidRPr="009215A0" w:rsidTr="00194BD6"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94BD6" w:rsidRPr="00313EAB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313EAB">
              <w:rPr>
                <w:rStyle w:val="af6"/>
                <w:rFonts w:cs="Times New Roman"/>
                <w:sz w:val="28"/>
                <w:szCs w:val="28"/>
              </w:rPr>
              <w:t>1. Пеппи с верёвкой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313EAB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313EAB">
              <w:rPr>
                <w:rStyle w:val="af7"/>
                <w:rFonts w:cs="Times New Roman"/>
                <w:sz w:val="28"/>
                <w:szCs w:val="28"/>
                <w:lang w:val="ru-RU"/>
              </w:rPr>
              <w:t>"Какие слова автора доказывают, что Пеппи не боится?"</w:t>
            </w:r>
            <w:r w:rsidRPr="00313EAB">
              <w:rPr>
                <w:rFonts w:cs="Times New Roman"/>
                <w:sz w:val="28"/>
                <w:szCs w:val="28"/>
              </w:rPr>
              <w:t> (глаголы: "схватила", "раскачалась").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313EAB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13EAB">
              <w:rPr>
                <w:rFonts w:cs="Times New Roman"/>
                <w:sz w:val="28"/>
                <w:szCs w:val="28"/>
                <w:lang w:val="ru-RU"/>
              </w:rPr>
              <w:t>Дети ищут цитаты в тексте.</w:t>
            </w:r>
          </w:p>
        </w:tc>
      </w:tr>
      <w:tr w:rsidR="00194BD6" w:rsidRPr="009215A0" w:rsidTr="00194BD6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94BD6" w:rsidRPr="00C606D8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606D8">
              <w:rPr>
                <w:rStyle w:val="af6"/>
                <w:rFonts w:cs="Times New Roman"/>
                <w:sz w:val="28"/>
                <w:szCs w:val="28"/>
              </w:rPr>
              <w:t>2. Спасение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C606D8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194BD6">
              <w:rPr>
                <w:rStyle w:val="af7"/>
                <w:rFonts w:cs="Times New Roman"/>
                <w:sz w:val="28"/>
                <w:szCs w:val="28"/>
                <w:lang w:val="ru-RU"/>
              </w:rPr>
              <w:t xml:space="preserve">"Почему Пеппи говорит: «Это же весело!»? </w:t>
            </w:r>
            <w:r w:rsidRPr="00C606D8">
              <w:rPr>
                <w:rStyle w:val="af7"/>
                <w:rFonts w:cs="Times New Roman"/>
                <w:sz w:val="28"/>
                <w:szCs w:val="28"/>
              </w:rPr>
              <w:t>Разве пожар — это весело?"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194BD6">
              <w:rPr>
                <w:rFonts w:cs="Times New Roman"/>
                <w:sz w:val="28"/>
                <w:szCs w:val="28"/>
                <w:lang w:val="ru-RU"/>
              </w:rPr>
              <w:t>Обсуждение: как юмор помогает в стрессовой ситуации.</w:t>
            </w:r>
          </w:p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194BD6" w:rsidRPr="009215A0" w:rsidTr="00194BD6"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94BD6" w:rsidRPr="00C606D8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606D8">
              <w:rPr>
                <w:rStyle w:val="af6"/>
                <w:rFonts w:cs="Times New Roman"/>
                <w:sz w:val="28"/>
                <w:szCs w:val="28"/>
              </w:rPr>
              <w:t>3. Реакция толпы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194BD6">
              <w:rPr>
                <w:rStyle w:val="af7"/>
                <w:rFonts w:cs="Times New Roman"/>
                <w:sz w:val="28"/>
                <w:szCs w:val="28"/>
                <w:lang w:val="ru-RU"/>
              </w:rPr>
              <w:t>"Как изменились лица горожан? Почему они сначала испугались, потом аплодировали?"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194BD6">
              <w:rPr>
                <w:rFonts w:cs="Times New Roman"/>
                <w:sz w:val="28"/>
                <w:szCs w:val="28"/>
                <w:lang w:val="ru-RU"/>
              </w:rPr>
              <w:t>Рисуем смайлики "до" и "после" в воздухе.</w:t>
            </w:r>
          </w:p>
        </w:tc>
      </w:tr>
      <w:tr w:rsidR="00194BD6" w:rsidRPr="009215A0" w:rsidTr="00194BD6"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194BD6" w:rsidRPr="00C606D8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606D8">
              <w:rPr>
                <w:rStyle w:val="af6"/>
                <w:rFonts w:cs="Times New Roman"/>
                <w:sz w:val="28"/>
                <w:szCs w:val="28"/>
              </w:rPr>
              <w:lastRenderedPageBreak/>
              <w:t>4. Финал с искрами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194BD6">
              <w:rPr>
                <w:rStyle w:val="af7"/>
                <w:rFonts w:cs="Times New Roman"/>
                <w:sz w:val="28"/>
                <w:szCs w:val="28"/>
                <w:lang w:val="ru-RU"/>
              </w:rPr>
              <w:t>"Зачем автор добавил, что Пеппи смеялась?"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5E5E5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194BD6">
              <w:rPr>
                <w:rFonts w:cs="Times New Roman"/>
                <w:sz w:val="28"/>
                <w:szCs w:val="28"/>
                <w:lang w:val="ru-RU"/>
              </w:rPr>
              <w:t>Запись на доске: "смелость" + "оптимизм".</w:t>
            </w:r>
          </w:p>
        </w:tc>
      </w:tr>
    </w:tbl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Так давайте вместе ответим на главный вопрос нашего урока: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Можно ли назвать Пеппи настоящим героем?</w:t>
      </w:r>
    </w:p>
    <w:p w:rsidR="00194BD6" w:rsidRPr="00194BD6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194BD6">
        <w:rPr>
          <w:rFonts w:cs="Times New Roman"/>
          <w:b/>
          <w:sz w:val="28"/>
          <w:szCs w:val="28"/>
          <w:lang w:val="ru-RU"/>
        </w:rPr>
        <w:t>Проблемный вопрос (записан на доске):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194BD6">
        <w:rPr>
          <w:rFonts w:cs="Times New Roman"/>
          <w:sz w:val="28"/>
          <w:szCs w:val="28"/>
          <w:lang w:val="ru-RU"/>
        </w:rPr>
        <w:t>Что делает поступок Пеппи настоящим подвигом?</w:t>
      </w:r>
    </w:p>
    <w:p w:rsidR="00194BD6" w:rsidRPr="00194BD6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194BD6">
        <w:rPr>
          <w:rStyle w:val="af6"/>
          <w:rFonts w:cs="Times New Roman"/>
          <w:sz w:val="28"/>
          <w:szCs w:val="28"/>
          <w:lang w:val="ru-RU"/>
        </w:rPr>
        <w:t>5.5. Связь с реальностью</w:t>
      </w: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432EB">
        <w:rPr>
          <w:rStyle w:val="af6"/>
          <w:sz w:val="28"/>
          <w:szCs w:val="28"/>
        </w:rPr>
        <w:t>Сравнение с современными героями:</w:t>
      </w:r>
    </w:p>
    <w:p w:rsidR="00194BD6" w:rsidRPr="001F369E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i/>
          <w:iCs/>
          <w:color w:val="404040"/>
          <w:sz w:val="28"/>
          <w:szCs w:val="28"/>
        </w:rPr>
      </w:pPr>
      <w:r w:rsidRPr="009432EB">
        <w:rPr>
          <w:sz w:val="28"/>
          <w:szCs w:val="28"/>
        </w:rPr>
        <w:t>Учитель показывает </w:t>
      </w:r>
      <w:r w:rsidRPr="009432EB">
        <w:rPr>
          <w:rStyle w:val="af6"/>
          <w:sz w:val="28"/>
          <w:szCs w:val="28"/>
        </w:rPr>
        <w:t>подборку новостей</w:t>
      </w:r>
      <w:r w:rsidRPr="009432EB">
        <w:rPr>
          <w:sz w:val="28"/>
          <w:szCs w:val="28"/>
        </w:rPr>
        <w:t> (</w:t>
      </w:r>
      <w:r w:rsidRPr="009432EB">
        <w:rPr>
          <w:b/>
          <w:sz w:val="28"/>
          <w:szCs w:val="28"/>
        </w:rPr>
        <w:t>из Perplexity</w:t>
      </w:r>
      <w:r w:rsidRPr="00093CFC">
        <w:rPr>
          <w:color w:val="404040"/>
          <w:sz w:val="28"/>
          <w:szCs w:val="28"/>
        </w:rPr>
        <w:t>) о детях, спасавших других.</w:t>
      </w:r>
      <w:r w:rsidRPr="00093CFC">
        <w:rPr>
          <w:color w:val="404040"/>
          <w:sz w:val="28"/>
          <w:szCs w:val="28"/>
        </w:rPr>
        <w:br/>
      </w:r>
      <w:r w:rsidR="001F369E" w:rsidRPr="001F369E">
        <w:rPr>
          <w:rStyle w:val="af7"/>
          <w:b/>
          <w:color w:val="404040"/>
          <w:sz w:val="28"/>
          <w:szCs w:val="28"/>
        </w:rPr>
        <w:t>Приложение 5</w:t>
      </w:r>
      <w:r w:rsidRPr="00093CFC">
        <w:rPr>
          <w:color w:val="404040"/>
          <w:sz w:val="28"/>
          <w:szCs w:val="28"/>
        </w:rPr>
        <w:br/>
      </w:r>
      <w:r w:rsidRPr="009432EB">
        <w:rPr>
          <w:sz w:val="28"/>
          <w:szCs w:val="28"/>
        </w:rPr>
        <w:t>– Давайте прочтем первую историю (</w:t>
      </w:r>
      <w:r w:rsidRPr="009432EB">
        <w:rPr>
          <w:rStyle w:val="af6"/>
          <w:sz w:val="28"/>
          <w:szCs w:val="28"/>
          <w:bdr w:val="single" w:sz="2" w:space="0" w:color="E5E7EB" w:frame="1"/>
        </w:rPr>
        <w:t>Давлетхан Агабеков, 10 лет, Россия (Дагестан)</w:t>
      </w:r>
      <w:r w:rsidRPr="009432EB">
        <w:rPr>
          <w:b/>
          <w:sz w:val="28"/>
          <w:szCs w:val="28"/>
        </w:rPr>
        <w:t>:</w:t>
      </w:r>
      <w:r w:rsidRPr="009432EB">
        <w:rPr>
          <w:sz w:val="28"/>
          <w:szCs w:val="28"/>
        </w:rPr>
        <w:t xml:space="preserve"> спас своего 80-летнего дедушку от нападения агрессивного быка, ударив животное палкой и отогнав его, что спасло жизнь пожилому человеку с серьёзными травмами. Источник: АиФ, 2020</w:t>
      </w: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432EB">
        <w:rPr>
          <w:rStyle w:val="af7"/>
          <w:sz w:val="28"/>
          <w:szCs w:val="28"/>
        </w:rPr>
        <w:t>Что общего у этих историй с поступком Пеппи?</w:t>
      </w:r>
      <w:r w:rsidRPr="009432EB">
        <w:rPr>
          <w:sz w:val="28"/>
          <w:szCs w:val="28"/>
        </w:rPr>
        <w:br/>
        <w:t>– </w:t>
      </w:r>
      <w:r w:rsidRPr="009432EB">
        <w:rPr>
          <w:rStyle w:val="af7"/>
          <w:sz w:val="28"/>
          <w:szCs w:val="28"/>
        </w:rPr>
        <w:t>Чем отличаются реальные подвиги?</w:t>
      </w:r>
      <w:r w:rsidRPr="009432EB">
        <w:rPr>
          <w:sz w:val="28"/>
          <w:szCs w:val="28"/>
        </w:rPr>
        <w:t xml:space="preserve"> (нет </w:t>
      </w:r>
      <w:r w:rsidRPr="009432EB">
        <w:rPr>
          <w:rStyle w:val="af6"/>
          <w:sz w:val="28"/>
          <w:szCs w:val="28"/>
          <w:shd w:val="clear" w:color="auto" w:fill="FFFFFF"/>
        </w:rPr>
        <w:t>преувеличений</w:t>
      </w:r>
      <w:r w:rsidRPr="009432EB">
        <w:rPr>
          <w:sz w:val="28"/>
          <w:szCs w:val="28"/>
        </w:rPr>
        <w:t>, как в сказке).</w:t>
      </w:r>
    </w:p>
    <w:p w:rsidR="00194BD6" w:rsidRPr="009432EB" w:rsidRDefault="00194BD6" w:rsidP="00194BD6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432EB">
        <w:rPr>
          <w:sz w:val="28"/>
          <w:szCs w:val="28"/>
        </w:rPr>
        <w:t>– Как вы думаете, кто был смелее Пеппи или реальный мальчик?</w:t>
      </w:r>
    </w:p>
    <w:p w:rsidR="00194BD6" w:rsidRPr="00194BD6" w:rsidRDefault="00194BD6" w:rsidP="00194BD6">
      <w:pPr>
        <w:pStyle w:val="4"/>
        <w:shd w:val="clear" w:color="auto" w:fill="FFFFFF"/>
        <w:spacing w:before="0" w:line="240" w:lineRule="auto"/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194BD6">
        <w:rPr>
          <w:rStyle w:val="af6"/>
          <w:rFonts w:ascii="Times New Roman" w:hAnsi="Times New Roman" w:cs="Times New Roman"/>
          <w:bCs/>
          <w:i w:val="0"/>
          <w:color w:val="auto"/>
          <w:sz w:val="28"/>
          <w:szCs w:val="28"/>
          <w:lang w:val="ru-RU"/>
        </w:rPr>
        <w:t xml:space="preserve">5.6. Выводы 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Игра "Сундук Пеппи":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Учитель достаёт из воображаемого сундука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3 предмета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, символизирующих главные мысли:</w:t>
      </w:r>
    </w:p>
    <w:p w:rsidR="00194BD6" w:rsidRPr="00194BD6" w:rsidRDefault="00194BD6" w:rsidP="00194BD6">
      <w:pPr>
        <w:numPr>
          <w:ilvl w:val="1"/>
          <w:numId w:val="17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Верёвка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"Герой использует то, что под рукой"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.</w:t>
      </w:r>
    </w:p>
    <w:p w:rsidR="00194BD6" w:rsidRPr="00194BD6" w:rsidRDefault="00194BD6" w:rsidP="00194BD6">
      <w:pPr>
        <w:numPr>
          <w:ilvl w:val="1"/>
          <w:numId w:val="17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Смеющийся смайлик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—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/>
          <w:iCs/>
          <w:sz w:val="28"/>
          <w:szCs w:val="28"/>
          <w:lang w:val="ru-RU" w:eastAsia="ru-RU"/>
        </w:rPr>
        <w:t>"Умение сохранять радость в опасности"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.</w:t>
      </w:r>
    </w:p>
    <w:p w:rsidR="00194BD6" w:rsidRPr="009432EB" w:rsidRDefault="00194BD6" w:rsidP="00194BD6">
      <w:pPr>
        <w:numPr>
          <w:ilvl w:val="1"/>
          <w:numId w:val="17"/>
        </w:numPr>
        <w:shd w:val="clear" w:color="auto" w:fill="FFFFFF"/>
        <w:spacing w:after="0" w:line="240" w:lineRule="auto"/>
        <w:ind w:left="0"/>
        <w:rPr>
          <w:rFonts w:eastAsia="Times New Roman" w:cs="Times New Roman"/>
          <w:sz w:val="28"/>
          <w:szCs w:val="28"/>
          <w:lang w:eastAsia="ru-RU"/>
        </w:rPr>
      </w:pPr>
      <w:r w:rsidRPr="009432EB">
        <w:rPr>
          <w:rFonts w:eastAsia="Times New Roman" w:cs="Times New Roman"/>
          <w:b/>
          <w:bCs/>
          <w:sz w:val="28"/>
          <w:szCs w:val="28"/>
          <w:lang w:eastAsia="ru-RU"/>
        </w:rPr>
        <w:t>Сердце</w:t>
      </w:r>
      <w:r w:rsidRPr="009432EB">
        <w:rPr>
          <w:rFonts w:eastAsia="Times New Roman" w:cs="Times New Roman"/>
          <w:sz w:val="28"/>
          <w:szCs w:val="28"/>
          <w:lang w:eastAsia="ru-RU"/>
        </w:rPr>
        <w:t> — </w:t>
      </w:r>
      <w:r w:rsidRPr="009432EB">
        <w:rPr>
          <w:rFonts w:eastAsia="Times New Roman" w:cs="Times New Roman"/>
          <w:i/>
          <w:iCs/>
          <w:sz w:val="28"/>
          <w:szCs w:val="28"/>
          <w:lang w:eastAsia="ru-RU"/>
        </w:rPr>
        <w:t>"Доброта важнее силы"</w:t>
      </w:r>
      <w:r w:rsidRPr="009432EB">
        <w:rPr>
          <w:rFonts w:eastAsia="Times New Roman" w:cs="Times New Roman"/>
          <w:sz w:val="28"/>
          <w:szCs w:val="28"/>
          <w:lang w:eastAsia="ru-RU"/>
        </w:rPr>
        <w:t>.</w:t>
      </w:r>
    </w:p>
    <w:p w:rsidR="00194BD6" w:rsidRPr="00194BD6" w:rsidRDefault="00194BD6" w:rsidP="00194BD6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cs="Times New Roman"/>
          <w:sz w:val="28"/>
          <w:szCs w:val="28"/>
          <w:lang w:val="ru-RU"/>
        </w:rPr>
        <w:t>–</w:t>
      </w:r>
      <w:r w:rsidRPr="009432EB">
        <w:rPr>
          <w:rFonts w:cs="Times New Roman"/>
          <w:sz w:val="28"/>
          <w:szCs w:val="28"/>
        </w:rPr>
        <w:t> </w:t>
      </w:r>
      <w:r w:rsidRPr="00194BD6">
        <w:rPr>
          <w:rFonts w:eastAsia="Times New Roman" w:cs="Times New Roman"/>
          <w:iCs/>
          <w:sz w:val="28"/>
          <w:szCs w:val="28"/>
          <w:lang w:val="ru-RU" w:eastAsia="ru-RU"/>
        </w:rPr>
        <w:t>Какое из этих качеств есть у вас?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(дети отвечают одним словом: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Cs/>
          <w:sz w:val="28"/>
          <w:szCs w:val="28"/>
          <w:lang w:val="ru-RU" w:eastAsia="ru-RU"/>
        </w:rPr>
        <w:t>доброта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,</w:t>
      </w:r>
      <w:r w:rsidRPr="009432EB">
        <w:rPr>
          <w:rFonts w:eastAsia="Times New Roman" w:cs="Times New Roman"/>
          <w:sz w:val="28"/>
          <w:szCs w:val="28"/>
          <w:lang w:eastAsia="ru-RU"/>
        </w:rPr>
        <w:t> </w:t>
      </w:r>
      <w:r w:rsidRPr="00194BD6">
        <w:rPr>
          <w:rFonts w:eastAsia="Times New Roman" w:cs="Times New Roman"/>
          <w:iCs/>
          <w:sz w:val="28"/>
          <w:szCs w:val="28"/>
          <w:lang w:val="ru-RU" w:eastAsia="ru-RU"/>
        </w:rPr>
        <w:t>смелость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)</w:t>
      </w:r>
    </w:p>
    <w:p w:rsidR="00194BD6" w:rsidRPr="00194BD6" w:rsidRDefault="00194BD6" w:rsidP="00194BD6">
      <w:pPr>
        <w:rPr>
          <w:lang w:val="ru-RU"/>
        </w:rPr>
      </w:pPr>
    </w:p>
    <w:p w:rsidR="00194BD6" w:rsidRPr="009F49C8" w:rsidRDefault="00194BD6" w:rsidP="00194BD6">
      <w:pPr>
        <w:spacing w:after="0" w:line="240" w:lineRule="auto"/>
        <w:rPr>
          <w:rFonts w:eastAsia="Times New Roman" w:cs="Times New Roman"/>
          <w:bCs/>
          <w:sz w:val="28"/>
          <w:szCs w:val="28"/>
          <w:lang w:val="ru-RU" w:eastAsia="ru-RU"/>
        </w:rPr>
      </w:pPr>
      <w:r w:rsidRPr="009F49C8">
        <w:rPr>
          <w:rStyle w:val="af6"/>
          <w:rFonts w:cs="Times New Roman"/>
          <w:sz w:val="28"/>
          <w:szCs w:val="28"/>
          <w:lang w:val="ru-RU"/>
        </w:rPr>
        <w:t>6. Микровставка с ИИ (3 минут)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Цель: показать, как ИИ может “оценить” поступок героя и придумать свою версию — а дети научатся её анализировать.</w:t>
      </w:r>
    </w:p>
    <w:p w:rsidR="00194BD6" w:rsidRPr="001F369E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— Я попросила ИИ</w:t>
      </w:r>
      <w:r w:rsidRPr="00194BD6">
        <w:rPr>
          <w:rFonts w:cs="Times New Roman"/>
          <w:sz w:val="28"/>
          <w:szCs w:val="28"/>
          <w:lang w:val="ru-RU"/>
        </w:rPr>
        <w:noBreakHyphen/>
        <w:t xml:space="preserve">помощника — </w:t>
      </w:r>
      <w:r w:rsidRPr="009432EB">
        <w:rPr>
          <w:rFonts w:cs="Times New Roman"/>
          <w:sz w:val="28"/>
          <w:szCs w:val="28"/>
        </w:rPr>
        <w:t>ChatGPT</w:t>
      </w:r>
      <w:r w:rsidRPr="00194BD6">
        <w:rPr>
          <w:rFonts w:cs="Times New Roman"/>
          <w:sz w:val="28"/>
          <w:szCs w:val="28"/>
          <w:lang w:val="ru-RU"/>
        </w:rPr>
        <w:t xml:space="preserve"> — ответить на вопрос:</w:t>
      </w:r>
      <w:r w:rsidRPr="00194BD6">
        <w:rPr>
          <w:rFonts w:cs="Times New Roman"/>
          <w:sz w:val="28"/>
          <w:szCs w:val="28"/>
          <w:lang w:val="ru-RU"/>
        </w:rPr>
        <w:br/>
      </w:r>
      <w:r w:rsidRPr="00194BD6">
        <w:rPr>
          <w:rStyle w:val="af6"/>
          <w:rFonts w:cs="Times New Roman"/>
          <w:sz w:val="28"/>
          <w:szCs w:val="28"/>
          <w:lang w:val="ru-RU"/>
        </w:rPr>
        <w:t>“Можно ли считать Пеппи героем?”</w:t>
      </w:r>
      <w:r w:rsidR="001F369E">
        <w:rPr>
          <w:rStyle w:val="af6"/>
          <w:rFonts w:cs="Times New Roman"/>
          <w:sz w:val="28"/>
          <w:szCs w:val="28"/>
          <w:lang w:val="ru-RU"/>
        </w:rPr>
        <w:t xml:space="preserve"> </w:t>
      </w:r>
      <w:r w:rsidR="001F369E" w:rsidRPr="001F369E">
        <w:rPr>
          <w:rStyle w:val="af6"/>
          <w:rFonts w:cs="Times New Roman"/>
          <w:i/>
          <w:sz w:val="28"/>
          <w:szCs w:val="28"/>
          <w:lang w:val="ru-RU"/>
        </w:rPr>
        <w:t>Приложение 6</w:t>
      </w:r>
      <w:r w:rsidRPr="00194BD6">
        <w:rPr>
          <w:rFonts w:cs="Times New Roman"/>
          <w:sz w:val="28"/>
          <w:szCs w:val="28"/>
          <w:lang w:val="ru-RU"/>
        </w:rPr>
        <w:br/>
      </w:r>
      <w:r w:rsidRPr="001F369E">
        <w:rPr>
          <w:rFonts w:cs="Times New Roman"/>
          <w:sz w:val="28"/>
          <w:szCs w:val="28"/>
          <w:lang w:val="ru-RU"/>
        </w:rPr>
        <w:t>Вот, что он ответил:</w:t>
      </w:r>
    </w:p>
    <w:p w:rsidR="00194BD6" w:rsidRPr="009432EB" w:rsidRDefault="00194BD6" w:rsidP="00194BD6">
      <w:pPr>
        <w:spacing w:after="0" w:line="240" w:lineRule="auto"/>
        <w:rPr>
          <w:rFonts w:cs="Times New Roman"/>
        </w:rPr>
      </w:pPr>
    </w:p>
    <w:p w:rsidR="00194BD6" w:rsidRPr="009432EB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9432EB">
        <w:rPr>
          <w:rFonts w:eastAsia="Times New Roman" w:cs="Times New Roman"/>
          <w:b/>
          <w:bCs/>
          <w:sz w:val="28"/>
          <w:szCs w:val="28"/>
          <w:lang w:eastAsia="ru-RU"/>
        </w:rPr>
        <w:t>Обсуждаем с детьми:</w:t>
      </w:r>
    </w:p>
    <w:p w:rsidR="00194BD6" w:rsidRPr="00194BD6" w:rsidRDefault="00194BD6" w:rsidP="00194BD6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Вы согласны с мнением ИИ?</w:t>
      </w:r>
    </w:p>
    <w:p w:rsidR="00194BD6" w:rsidRPr="009432EB" w:rsidRDefault="00194BD6" w:rsidP="00194BD6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9432EB">
        <w:rPr>
          <w:rFonts w:eastAsia="Times New Roman" w:cs="Times New Roman"/>
          <w:sz w:val="28"/>
          <w:szCs w:val="28"/>
          <w:lang w:eastAsia="ru-RU"/>
        </w:rPr>
        <w:lastRenderedPageBreak/>
        <w:t>Что он сказал правильно?</w:t>
      </w:r>
    </w:p>
    <w:p w:rsidR="00194BD6" w:rsidRPr="00194BD6" w:rsidRDefault="00194BD6" w:rsidP="00194BD6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А что, может быть, упустил?</w:t>
      </w:r>
    </w:p>
    <w:p w:rsidR="00194BD6" w:rsidRPr="00194BD6" w:rsidRDefault="00194BD6" w:rsidP="00194BD6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Может ли машина по-настоящему понять чувства и мотивы человека?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Делаем вывод: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— ИИ может рассуждать логично, но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понимать душу человека — это уже задача для нас с вами!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7. Творческое задание: “Подвиг Пеппи — наш и ИИ” (7 минут)</w:t>
      </w:r>
    </w:p>
    <w:p w:rsidR="00194BD6" w:rsidRPr="00170CFD" w:rsidRDefault="00194BD6" w:rsidP="00194BD6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70CFD">
        <w:rPr>
          <w:rFonts w:eastAsia="Times New Roman" w:cs="Times New Roman"/>
          <w:b/>
          <w:bCs/>
          <w:szCs w:val="24"/>
          <w:lang w:eastAsia="ru-RU"/>
        </w:rPr>
        <w:t>Цель:</w:t>
      </w:r>
    </w:p>
    <w:p w:rsidR="00194BD6" w:rsidRPr="00170CFD" w:rsidRDefault="00194BD6" w:rsidP="00194BD6">
      <w:pPr>
        <w:numPr>
          <w:ilvl w:val="0"/>
          <w:numId w:val="12"/>
        </w:num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70CFD">
        <w:rPr>
          <w:rFonts w:eastAsia="Times New Roman" w:cs="Times New Roman"/>
          <w:sz w:val="28"/>
          <w:szCs w:val="28"/>
          <w:lang w:eastAsia="ru-RU"/>
        </w:rPr>
        <w:t>Развивать воображение, творческое мышление;</w:t>
      </w:r>
    </w:p>
    <w:p w:rsidR="00194BD6" w:rsidRPr="00194BD6" w:rsidRDefault="00194BD6" w:rsidP="00194BD6">
      <w:pPr>
        <w:numPr>
          <w:ilvl w:val="0"/>
          <w:numId w:val="12"/>
        </w:num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Формировать умение формулировать сюжет и цельно выражать мысль;</w:t>
      </w:r>
    </w:p>
    <w:p w:rsidR="00194BD6" w:rsidRPr="00194BD6" w:rsidRDefault="00194BD6" w:rsidP="00194BD6">
      <w:pPr>
        <w:numPr>
          <w:ilvl w:val="0"/>
          <w:numId w:val="12"/>
        </w:num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Обучать критическому восприятию ИИ-результатов.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sz w:val="28"/>
          <w:szCs w:val="28"/>
          <w:lang w:val="ru-RU" w:eastAsia="ru-RU"/>
        </w:rPr>
        <w:t>Работа в парах: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Пеппи — героиня. Она уже спасла малышей.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 xml:space="preserve">А теперь представьте: в нашем городе случилась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новая беда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>, и Пеппи снова рядом.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Придумайте с соседом по парте новый героический поступок Пеппи: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br/>
        <w:t>Кому она поможет? Как? Почему?</w:t>
      </w:r>
    </w:p>
    <w:p w:rsidR="00194BD6" w:rsidRPr="00194BD6" w:rsidRDefault="00194BD6" w:rsidP="00194BD6">
      <w:pPr>
        <w:spacing w:after="0" w:line="240" w:lineRule="auto"/>
        <w:outlineLvl w:val="2"/>
        <w:rPr>
          <w:rFonts w:eastAsia="Times New Roman" w:cs="Times New Roman"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/>
          <w:bCs/>
          <w:sz w:val="28"/>
          <w:szCs w:val="28"/>
          <w:lang w:val="ru-RU" w:eastAsia="ru-RU"/>
        </w:rPr>
        <w:t>Учащиеся в парах заполняют мини-шаблон: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Cs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“Новый подвиг Пеппи” (5–6 предложений):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bCs/>
          <w:sz w:val="28"/>
          <w:szCs w:val="28"/>
          <w:lang w:val="ru-RU" w:eastAsia="ru-RU"/>
        </w:rPr>
      </w:pPr>
    </w:p>
    <w:p w:rsidR="00194BD6" w:rsidRPr="00194BD6" w:rsidRDefault="00194BD6" w:rsidP="00194BD6">
      <w:pPr>
        <w:spacing w:after="0" w:line="240" w:lineRule="auto"/>
        <w:rPr>
          <w:rFonts w:cs="Times New Roman"/>
          <w:bCs/>
          <w:sz w:val="28"/>
          <w:szCs w:val="28"/>
          <w:lang w:val="ru-RU"/>
        </w:rPr>
      </w:pPr>
      <w:r w:rsidRPr="00194BD6">
        <w:rPr>
          <w:rStyle w:val="af6"/>
          <w:rFonts w:cs="Times New Roman"/>
          <w:sz w:val="28"/>
          <w:szCs w:val="28"/>
          <w:lang w:val="ru-RU"/>
        </w:rPr>
        <w:t>Придумай короткую историю по плану: Пеппи Длинныйчулок совершает новый подвиг. Где-то случилась беда, и она помогает.</w:t>
      </w:r>
    </w:p>
    <w:p w:rsidR="00194BD6" w:rsidRPr="00194BD6" w:rsidRDefault="00194BD6" w:rsidP="00194BD6">
      <w:pPr>
        <w:spacing w:after="0" w:line="240" w:lineRule="auto"/>
        <w:rPr>
          <w:rFonts w:cs="Times New Roman"/>
          <w:lang w:val="ru-RU"/>
        </w:rPr>
      </w:pPr>
    </w:p>
    <w:p w:rsidR="00194BD6" w:rsidRPr="00313EAB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1.</w:t>
      </w:r>
      <w:r w:rsidRPr="00194BD6">
        <w:rPr>
          <w:rStyle w:val="af6"/>
          <w:rFonts w:cs="Times New Roman"/>
          <w:sz w:val="28"/>
          <w:szCs w:val="28"/>
          <w:lang w:val="ru-RU"/>
        </w:rPr>
        <w:t xml:space="preserve"> </w:t>
      </w: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Где происходит событие?</w:t>
      </w:r>
    </w:p>
    <w:p w:rsidR="00194BD6" w:rsidRPr="00313EAB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2. Кто попал в беду?</w:t>
      </w:r>
      <w:r w:rsidRPr="00313EAB">
        <w:rPr>
          <w:rFonts w:cs="Times New Roman"/>
          <w:b/>
          <w:sz w:val="28"/>
          <w:szCs w:val="28"/>
          <w:lang w:val="ru-RU"/>
        </w:rPr>
        <w:t xml:space="preserve"> </w:t>
      </w:r>
    </w:p>
    <w:p w:rsidR="00194BD6" w:rsidRPr="00313EAB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3. Как Пеппи узнала об этом?</w:t>
      </w:r>
    </w:p>
    <w:p w:rsidR="00194BD6" w:rsidRPr="00313EAB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4. Что она сделала, чтобы помочь?</w:t>
      </w:r>
      <w:r w:rsidRPr="00313EAB">
        <w:rPr>
          <w:rFonts w:cs="Times New Roman"/>
          <w:b/>
          <w:sz w:val="28"/>
          <w:szCs w:val="28"/>
          <w:lang w:val="ru-RU"/>
        </w:rPr>
        <w:t xml:space="preserve"> </w:t>
      </w:r>
    </w:p>
    <w:p w:rsidR="00194BD6" w:rsidRPr="00313EAB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5. Чем всё закончилось?</w:t>
      </w:r>
    </w:p>
    <w:p w:rsidR="00194BD6" w:rsidRPr="00313EAB" w:rsidRDefault="00194BD6" w:rsidP="00194BD6">
      <w:pPr>
        <w:spacing w:after="0" w:line="240" w:lineRule="auto"/>
        <w:rPr>
          <w:rFonts w:cs="Times New Roman"/>
          <w:b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Придумайте заголовок для своего подвига:</w:t>
      </w:r>
      <w:r w:rsidRPr="00313EAB">
        <w:rPr>
          <w:rFonts w:cs="Times New Roman"/>
          <w:b/>
          <w:sz w:val="28"/>
          <w:szCs w:val="28"/>
          <w:lang w:val="ru-RU"/>
        </w:rPr>
        <w:t xml:space="preserve"> “_________________________”</w:t>
      </w:r>
    </w:p>
    <w:p w:rsidR="00194BD6" w:rsidRDefault="00194BD6" w:rsidP="00194BD6">
      <w:pPr>
        <w:pStyle w:val="31"/>
        <w:spacing w:before="0" w:line="240" w:lineRule="auto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ru-RU" w:eastAsia="ru-RU"/>
        </w:rPr>
      </w:pPr>
      <w:r w:rsidRPr="00313EA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ru-RU" w:eastAsia="ru-RU"/>
        </w:rPr>
        <w:t>Свои истории рассказывают 1-2 пары.</w:t>
      </w:r>
    </w:p>
    <w:p w:rsidR="001F369E" w:rsidRPr="001F369E" w:rsidRDefault="001F369E" w:rsidP="001F369E">
      <w:pPr>
        <w:rPr>
          <w:lang w:val="ru-RU" w:eastAsia="ru-RU"/>
        </w:rPr>
      </w:pPr>
    </w:p>
    <w:p w:rsidR="00194BD6" w:rsidRPr="00313EAB" w:rsidRDefault="00194BD6" w:rsidP="00194BD6">
      <w:pPr>
        <w:pStyle w:val="31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</w:pPr>
      <w:r w:rsidRPr="00313EAB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  <w:t>-А теперь — подключим ИИ.</w:t>
      </w:r>
    </w:p>
    <w:p w:rsidR="00194BD6" w:rsidRPr="00313EAB" w:rsidRDefault="00194BD6" w:rsidP="00194BD6">
      <w:pPr>
        <w:spacing w:after="0" w:line="240" w:lineRule="auto"/>
        <w:rPr>
          <w:rFonts w:cs="Times New Roman"/>
          <w:i/>
          <w:sz w:val="28"/>
          <w:szCs w:val="28"/>
          <w:lang w:val="ru-RU"/>
        </w:rPr>
      </w:pPr>
      <w:r w:rsidRPr="00313EAB">
        <w:rPr>
          <w:rStyle w:val="af6"/>
          <w:rFonts w:cs="Times New Roman"/>
          <w:i/>
          <w:sz w:val="28"/>
          <w:szCs w:val="28"/>
          <w:lang w:val="ru-RU"/>
        </w:rPr>
        <w:t xml:space="preserve">Учитель заранее вводит запрос в </w:t>
      </w:r>
      <w:r w:rsidRPr="00313EAB">
        <w:rPr>
          <w:rStyle w:val="af6"/>
          <w:rFonts w:cs="Times New Roman"/>
          <w:i/>
          <w:sz w:val="28"/>
          <w:szCs w:val="28"/>
          <w:u w:val="single"/>
        </w:rPr>
        <w:t>chat</w:t>
      </w:r>
      <w:r w:rsidRPr="00313EAB">
        <w:rPr>
          <w:rStyle w:val="af6"/>
          <w:rFonts w:cs="Times New Roman"/>
          <w:i/>
          <w:sz w:val="28"/>
          <w:szCs w:val="28"/>
          <w:u w:val="single"/>
          <w:lang w:val="ru-RU"/>
        </w:rPr>
        <w:t>.</w:t>
      </w:r>
      <w:r w:rsidRPr="00313EAB">
        <w:rPr>
          <w:rStyle w:val="af6"/>
          <w:rFonts w:cs="Times New Roman"/>
          <w:i/>
          <w:sz w:val="28"/>
          <w:szCs w:val="28"/>
          <w:u w:val="single"/>
        </w:rPr>
        <w:t>deepseek</w:t>
      </w:r>
    </w:p>
    <w:p w:rsidR="00194BD6" w:rsidRPr="00194BD6" w:rsidRDefault="00194BD6" w:rsidP="00194BD6">
      <w:pPr>
        <w:spacing w:after="0" w:line="240" w:lineRule="auto"/>
        <w:rPr>
          <w:rStyle w:val="af6"/>
          <w:rFonts w:cs="Times New Roman"/>
          <w:b w:val="0"/>
          <w:sz w:val="28"/>
          <w:szCs w:val="28"/>
          <w:lang w:val="ru-RU"/>
        </w:rPr>
      </w:pPr>
      <w:r w:rsidRPr="00313EAB">
        <w:rPr>
          <w:rStyle w:val="af6"/>
          <w:rFonts w:cs="Times New Roman"/>
          <w:b w:val="0"/>
          <w:sz w:val="28"/>
          <w:szCs w:val="28"/>
          <w:lang w:val="ru-RU"/>
        </w:rPr>
        <w:t>“Придумай короткую историю: Пеппи Длинныйчулок совершает новый подвиг. Где-то случилась беда, и она помогает</w:t>
      </w:r>
      <w:r w:rsidRPr="00194BD6">
        <w:rPr>
          <w:rStyle w:val="af6"/>
          <w:rFonts w:cs="Times New Roman"/>
          <w:sz w:val="28"/>
          <w:szCs w:val="28"/>
          <w:lang w:val="ru-RU"/>
        </w:rPr>
        <w:t>.”</w:t>
      </w:r>
    </w:p>
    <w:p w:rsidR="00194BD6" w:rsidRPr="00194BD6" w:rsidRDefault="00194BD6" w:rsidP="00194BD6">
      <w:pPr>
        <w:spacing w:after="0" w:line="240" w:lineRule="auto"/>
        <w:rPr>
          <w:rStyle w:val="af6"/>
          <w:rFonts w:cs="Times New Roman"/>
          <w:sz w:val="28"/>
          <w:szCs w:val="28"/>
          <w:lang w:val="ru-RU"/>
        </w:rPr>
      </w:pPr>
      <w:r w:rsidRPr="00194BD6">
        <w:rPr>
          <w:rStyle w:val="af6"/>
          <w:rFonts w:cs="Times New Roman"/>
          <w:sz w:val="28"/>
          <w:szCs w:val="28"/>
          <w:lang w:val="ru-RU"/>
        </w:rPr>
        <w:t xml:space="preserve">Нейросеть: </w:t>
      </w:r>
      <w:hyperlink r:id="rId17" w:history="1">
        <w:r w:rsidR="001F369E" w:rsidRPr="00D058EA">
          <w:rPr>
            <w:rStyle w:val="aff8"/>
            <w:rFonts w:cs="Times New Roman"/>
            <w:sz w:val="28"/>
            <w:szCs w:val="28"/>
          </w:rPr>
          <w:t>https</w:t>
        </w:r>
        <w:r w:rsidR="001F369E" w:rsidRPr="00D058EA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F369E" w:rsidRPr="00D058EA">
          <w:rPr>
            <w:rStyle w:val="aff8"/>
            <w:rFonts w:cs="Times New Roman"/>
            <w:sz w:val="28"/>
            <w:szCs w:val="28"/>
          </w:rPr>
          <w:t>chat</w:t>
        </w:r>
        <w:r w:rsidR="001F369E" w:rsidRPr="00D058EA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F369E" w:rsidRPr="00D058EA">
          <w:rPr>
            <w:rStyle w:val="aff8"/>
            <w:rFonts w:cs="Times New Roman"/>
            <w:sz w:val="28"/>
            <w:szCs w:val="28"/>
          </w:rPr>
          <w:t>deepseek</w:t>
        </w:r>
        <w:r w:rsidR="001F369E" w:rsidRPr="00D058EA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F369E" w:rsidRPr="00D058EA">
          <w:rPr>
            <w:rStyle w:val="aff8"/>
            <w:rFonts w:cs="Times New Roman"/>
            <w:sz w:val="28"/>
            <w:szCs w:val="28"/>
          </w:rPr>
          <w:t>com</w:t>
        </w:r>
        <w:r w:rsidR="001F369E" w:rsidRPr="00D058EA">
          <w:rPr>
            <w:rStyle w:val="aff8"/>
            <w:rFonts w:cs="Times New Roman"/>
            <w:sz w:val="28"/>
            <w:szCs w:val="28"/>
            <w:lang w:val="ru-RU"/>
          </w:rPr>
          <w:t>/</w:t>
        </w:r>
      </w:hyperlink>
      <w:r w:rsidR="001F369E">
        <w:rPr>
          <w:rStyle w:val="af6"/>
          <w:rFonts w:cs="Times New Roman"/>
          <w:sz w:val="28"/>
          <w:szCs w:val="28"/>
          <w:lang w:val="ru-RU"/>
        </w:rPr>
        <w:t xml:space="preserve">  </w:t>
      </w:r>
      <w:r w:rsidR="001F369E" w:rsidRPr="001F369E">
        <w:rPr>
          <w:rStyle w:val="af6"/>
          <w:rFonts w:cs="Times New Roman"/>
          <w:i/>
          <w:sz w:val="28"/>
          <w:szCs w:val="28"/>
          <w:lang w:val="ru-RU"/>
        </w:rPr>
        <w:t>Приложение 7</w:t>
      </w:r>
    </w:p>
    <w:p w:rsidR="00194BD6" w:rsidRPr="00194BD6" w:rsidRDefault="00194BD6" w:rsidP="00194BD6">
      <w:pPr>
        <w:spacing w:after="0" w:line="240" w:lineRule="auto"/>
        <w:rPr>
          <w:rStyle w:val="af6"/>
          <w:rFonts w:cs="Times New Roman"/>
          <w:lang w:val="ru-RU"/>
        </w:rPr>
      </w:pPr>
    </w:p>
    <w:p w:rsidR="00194BD6" w:rsidRPr="009F49C8" w:rsidRDefault="00194BD6" w:rsidP="00194BD6">
      <w:pPr>
        <w:spacing w:after="0" w:line="240" w:lineRule="auto"/>
        <w:outlineLvl w:val="2"/>
        <w:rPr>
          <w:rFonts w:eastAsia="Times New Roman" w:cs="Times New Roman"/>
          <w:b/>
          <w:bCs/>
          <w:sz w:val="28"/>
          <w:szCs w:val="28"/>
          <w:lang w:val="ru-RU" w:eastAsia="ru-RU"/>
        </w:rPr>
      </w:pPr>
      <w:r w:rsidRPr="009F49C8">
        <w:rPr>
          <w:rFonts w:eastAsia="Times New Roman" w:cs="Times New Roman"/>
          <w:b/>
          <w:bCs/>
          <w:sz w:val="28"/>
          <w:szCs w:val="28"/>
          <w:lang w:val="ru-RU" w:eastAsia="ru-RU"/>
        </w:rPr>
        <w:t>Обсуждение: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-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 xml:space="preserve"> </w:t>
      </w:r>
      <w:r w:rsidRPr="00194BD6">
        <w:rPr>
          <w:rFonts w:cs="Times New Roman"/>
          <w:sz w:val="28"/>
          <w:szCs w:val="28"/>
          <w:lang w:val="ru-RU"/>
        </w:rPr>
        <w:t xml:space="preserve"> Сегодня вы показали, что умеете не только читать и анализировать, но и </w:t>
      </w:r>
      <w:r w:rsidRPr="00194BD6">
        <w:rPr>
          <w:rStyle w:val="af6"/>
          <w:rFonts w:cs="Times New Roman"/>
          <w:sz w:val="28"/>
          <w:szCs w:val="28"/>
          <w:lang w:val="ru-RU"/>
        </w:rPr>
        <w:t>творить</w:t>
      </w:r>
      <w:r w:rsidRPr="00194BD6">
        <w:rPr>
          <w:rFonts w:cs="Times New Roman"/>
          <w:sz w:val="28"/>
          <w:szCs w:val="28"/>
          <w:lang w:val="ru-RU"/>
        </w:rPr>
        <w:t xml:space="preserve">, </w:t>
      </w:r>
      <w:r w:rsidRPr="00194BD6">
        <w:rPr>
          <w:rStyle w:val="af6"/>
          <w:rFonts w:cs="Times New Roman"/>
          <w:sz w:val="28"/>
          <w:szCs w:val="28"/>
          <w:lang w:val="ru-RU"/>
        </w:rPr>
        <w:t>фантазировать</w:t>
      </w:r>
      <w:r w:rsidRPr="00194BD6">
        <w:rPr>
          <w:rFonts w:cs="Times New Roman"/>
          <w:sz w:val="28"/>
          <w:szCs w:val="28"/>
          <w:lang w:val="ru-RU"/>
        </w:rPr>
        <w:t xml:space="preserve"> и даже </w:t>
      </w:r>
      <w:r w:rsidRPr="00194BD6">
        <w:rPr>
          <w:rStyle w:val="af6"/>
          <w:rFonts w:cs="Times New Roman"/>
          <w:sz w:val="28"/>
          <w:szCs w:val="28"/>
          <w:lang w:val="ru-RU"/>
        </w:rPr>
        <w:t>сравнивать себя с искусственным интеллектом</w:t>
      </w:r>
      <w:r w:rsidRPr="00194BD6">
        <w:rPr>
          <w:rFonts w:cs="Times New Roman"/>
          <w:sz w:val="28"/>
          <w:szCs w:val="28"/>
          <w:lang w:val="ru-RU"/>
        </w:rPr>
        <w:t>.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lastRenderedPageBreak/>
        <w:t>— Скажите честно: чья история про подвиг Пеппи получилась круче — ваша или та, что сочинил ИИ?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Style w:val="af7"/>
          <w:rFonts w:cs="Times New Roman"/>
          <w:sz w:val="28"/>
          <w:szCs w:val="28"/>
          <w:lang w:val="ru-RU"/>
        </w:rPr>
        <w:t>(Дети отвечают: "Наша!", "ИИ был интересен, но мы придумали смешнее или добрее!")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— А почему ваша история особенная?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 xml:space="preserve">— Потому что в ней — </w:t>
      </w:r>
      <w:r w:rsidRPr="00194BD6">
        <w:rPr>
          <w:rStyle w:val="af6"/>
          <w:rFonts w:cs="Times New Roman"/>
          <w:sz w:val="28"/>
          <w:szCs w:val="28"/>
          <w:lang w:val="ru-RU"/>
        </w:rPr>
        <w:t>ваше сердце</w:t>
      </w:r>
      <w:r w:rsidRPr="00194BD6">
        <w:rPr>
          <w:rFonts w:cs="Times New Roman"/>
          <w:b/>
          <w:sz w:val="28"/>
          <w:szCs w:val="28"/>
          <w:lang w:val="ru-RU"/>
        </w:rPr>
        <w:t xml:space="preserve">, </w:t>
      </w:r>
      <w:r w:rsidRPr="00194BD6">
        <w:rPr>
          <w:rStyle w:val="af6"/>
          <w:rFonts w:cs="Times New Roman"/>
          <w:sz w:val="28"/>
          <w:szCs w:val="28"/>
          <w:lang w:val="ru-RU"/>
        </w:rPr>
        <w:t>ваша фантазия</w:t>
      </w:r>
      <w:r w:rsidRPr="00194BD6">
        <w:rPr>
          <w:rFonts w:cs="Times New Roman"/>
          <w:b/>
          <w:sz w:val="28"/>
          <w:szCs w:val="28"/>
          <w:lang w:val="ru-RU"/>
        </w:rPr>
        <w:t xml:space="preserve">, </w:t>
      </w:r>
      <w:r w:rsidRPr="00194BD6">
        <w:rPr>
          <w:rStyle w:val="af6"/>
          <w:rFonts w:cs="Times New Roman"/>
          <w:sz w:val="28"/>
          <w:szCs w:val="28"/>
          <w:lang w:val="ru-RU"/>
        </w:rPr>
        <w:t>ваше добро</w:t>
      </w:r>
      <w:r w:rsidRPr="00194BD6">
        <w:rPr>
          <w:rFonts w:cs="Times New Roman"/>
          <w:sz w:val="28"/>
          <w:szCs w:val="28"/>
          <w:lang w:val="ru-RU"/>
        </w:rPr>
        <w:t>.</w:t>
      </w: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 xml:space="preserve">— ИИ может быть помощником, но </w:t>
      </w:r>
      <w:r w:rsidRPr="00194BD6">
        <w:rPr>
          <w:rStyle w:val="af6"/>
          <w:rFonts w:cs="Times New Roman"/>
          <w:sz w:val="28"/>
          <w:szCs w:val="28"/>
          <w:lang w:val="ru-RU"/>
        </w:rPr>
        <w:t>творцом</w:t>
      </w:r>
      <w:r w:rsidRPr="00194BD6">
        <w:rPr>
          <w:rFonts w:cs="Times New Roman"/>
          <w:sz w:val="28"/>
          <w:szCs w:val="28"/>
          <w:lang w:val="ru-RU"/>
        </w:rPr>
        <w:t xml:space="preserve"> остаётся человек!</w:t>
      </w:r>
    </w:p>
    <w:p w:rsidR="00194BD6" w:rsidRPr="00194BD6" w:rsidRDefault="00194BD6" w:rsidP="00194BD6">
      <w:pPr>
        <w:spacing w:after="0" w:line="240" w:lineRule="auto"/>
        <w:rPr>
          <w:lang w:val="ru-RU"/>
        </w:rPr>
      </w:pPr>
    </w:p>
    <w:p w:rsidR="00194BD6" w:rsidRDefault="00194BD6" w:rsidP="00194BD6">
      <w:pPr>
        <w:spacing w:after="0" w:line="240" w:lineRule="auto"/>
        <w:rPr>
          <w:rStyle w:val="af6"/>
          <w:rFonts w:cs="Times New Roman"/>
          <w:bCs w:val="0"/>
          <w:color w:val="000000" w:themeColor="text1"/>
          <w:sz w:val="28"/>
          <w:szCs w:val="28"/>
        </w:rPr>
      </w:pPr>
      <w:r w:rsidRPr="006A1D25">
        <w:rPr>
          <w:rStyle w:val="af6"/>
          <w:rFonts w:cs="Times New Roman"/>
          <w:color w:val="000000" w:themeColor="text1"/>
          <w:sz w:val="28"/>
          <w:szCs w:val="28"/>
        </w:rPr>
        <w:t>8. Рефлексия (2 мин)</w:t>
      </w:r>
    </w:p>
    <w:p w:rsidR="00194BD6" w:rsidRDefault="00194BD6" w:rsidP="00194BD6">
      <w:pPr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6A1D25">
        <w:rPr>
          <w:rFonts w:eastAsia="Times New Roman" w:cs="Times New Roman"/>
          <w:b/>
          <w:bCs/>
          <w:szCs w:val="24"/>
          <w:lang w:eastAsia="ru-RU"/>
        </w:rPr>
        <w:t>Цель:</w:t>
      </w: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</w:p>
    <w:p w:rsidR="00194BD6" w:rsidRPr="00194BD6" w:rsidRDefault="00194BD6" w:rsidP="00194BD6">
      <w:pPr>
        <w:pStyle w:val="ae"/>
        <w:numPr>
          <w:ilvl w:val="0"/>
          <w:numId w:val="12"/>
        </w:numPr>
        <w:spacing w:after="0" w:line="240" w:lineRule="auto"/>
        <w:rPr>
          <w:rFonts w:cs="Times New Roman"/>
          <w:b/>
          <w:color w:val="000000" w:themeColor="text1"/>
          <w:sz w:val="28"/>
          <w:szCs w:val="28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Осмыслить тему урока: что значит быть героем;</w:t>
      </w:r>
    </w:p>
    <w:p w:rsidR="00194BD6" w:rsidRPr="00194BD6" w:rsidRDefault="00194BD6" w:rsidP="00194BD6">
      <w:pPr>
        <w:pStyle w:val="ae"/>
        <w:numPr>
          <w:ilvl w:val="0"/>
          <w:numId w:val="12"/>
        </w:numPr>
        <w:spacing w:after="0" w:line="240" w:lineRule="auto"/>
        <w:rPr>
          <w:rFonts w:cs="Times New Roman"/>
          <w:b/>
          <w:color w:val="000000" w:themeColor="text1"/>
          <w:sz w:val="28"/>
          <w:szCs w:val="28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Понять, как ИИ может помочь, а где — не заменить человека</w:t>
      </w:r>
      <w:r w:rsidRPr="00194BD6">
        <w:rPr>
          <w:rFonts w:eastAsia="Times New Roman" w:cs="Times New Roman"/>
          <w:szCs w:val="24"/>
          <w:lang w:val="ru-RU" w:eastAsia="ru-RU"/>
        </w:rPr>
        <w:t>;</w:t>
      </w:r>
    </w:p>
    <w:p w:rsidR="00194BD6" w:rsidRPr="00194BD6" w:rsidRDefault="00194BD6" w:rsidP="00194BD6">
      <w:pPr>
        <w:pStyle w:val="ae"/>
        <w:numPr>
          <w:ilvl w:val="0"/>
          <w:numId w:val="12"/>
        </w:numPr>
        <w:spacing w:after="0" w:line="240" w:lineRule="auto"/>
        <w:rPr>
          <w:rFonts w:cs="Times New Roman"/>
          <w:b/>
          <w:color w:val="000000" w:themeColor="text1"/>
          <w:sz w:val="28"/>
          <w:szCs w:val="28"/>
          <w:lang w:val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Закрепить положительный эмоциональный настрой и мотивацию.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— Пеппи Длинныйчулок — не просто смешная девочка с рыжими косичками. Она смелая, добрая, решительная и всегда готова помочь.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>А теперь представьте, что у каждого из нас на уроке сегодня тоже был «пеппинский» момент.</w:t>
      </w: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Подумайте и выберите, в чём </w:t>
      </w:r>
      <w:r w:rsidRPr="00194BD6">
        <w:rPr>
          <w:rFonts w:eastAsia="Times New Roman" w:cs="Times New Roman"/>
          <w:bCs/>
          <w:sz w:val="28"/>
          <w:szCs w:val="28"/>
          <w:lang w:val="ru-RU" w:eastAsia="ru-RU"/>
        </w:rPr>
        <w:t>вы были похожи на Пеппи</w:t>
      </w:r>
      <w:r w:rsidRPr="00194BD6">
        <w:rPr>
          <w:rFonts w:eastAsia="Times New Roman" w:cs="Times New Roman"/>
          <w:sz w:val="28"/>
          <w:szCs w:val="28"/>
          <w:lang w:val="ru-RU" w:eastAsia="ru-RU"/>
        </w:rPr>
        <w:t xml:space="preserve"> сегодня:</w:t>
      </w:r>
    </w:p>
    <w:p w:rsidR="00194BD6" w:rsidRPr="00C74803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1044C5">
        <w:rPr>
          <w:rFonts w:eastAsia="Times New Roman" w:cs="Times New Roman"/>
          <w:sz w:val="28"/>
          <w:szCs w:val="28"/>
          <w:lang w:eastAsia="ru-RU"/>
        </w:rPr>
        <w:t>Дети называют 1–2 варианта</w:t>
      </w:r>
      <w:r w:rsidRPr="00C74803">
        <w:rPr>
          <w:rFonts w:eastAsia="Times New Roman" w:cs="Times New Roman"/>
          <w:sz w:val="28"/>
          <w:szCs w:val="28"/>
          <w:lang w:eastAsia="ru-RU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8"/>
      </w:tblGrid>
      <w:tr w:rsidR="00194BD6" w:rsidRPr="009215A0" w:rsidTr="00194BD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194BD6">
              <w:rPr>
                <w:rFonts w:eastAsia="Times New Roman" w:cs="Times New Roman"/>
                <w:b/>
                <w:bCs/>
                <w:sz w:val="28"/>
                <w:szCs w:val="28"/>
                <w:lang w:val="ru-RU" w:eastAsia="ru-RU"/>
              </w:rPr>
              <w:t>Я был похож на Пеппи, потому что…</w:t>
            </w:r>
          </w:p>
        </w:tc>
      </w:tr>
      <w:tr w:rsidR="00194BD6" w:rsidRPr="00C74803" w:rsidTr="00194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4BD6" w:rsidRPr="00C74803" w:rsidRDefault="00194BD6" w:rsidP="00194BD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74803">
              <w:rPr>
                <w:rFonts w:eastAsia="Times New Roman" w:cs="Times New Roman"/>
                <w:sz w:val="28"/>
                <w:szCs w:val="28"/>
                <w:lang w:eastAsia="ru-RU"/>
              </w:rPr>
              <w:t>...я придумал смелое приключение.</w:t>
            </w:r>
          </w:p>
        </w:tc>
      </w:tr>
      <w:tr w:rsidR="00194BD6" w:rsidRPr="009215A0" w:rsidTr="00194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194BD6">
              <w:rPr>
                <w:rFonts w:eastAsia="Times New Roman" w:cs="Times New Roman"/>
                <w:sz w:val="28"/>
                <w:szCs w:val="28"/>
                <w:lang w:val="ru-RU" w:eastAsia="ru-RU"/>
              </w:rPr>
              <w:t>…я не стеснялся высказывать мнение.</w:t>
            </w:r>
          </w:p>
        </w:tc>
      </w:tr>
      <w:tr w:rsidR="00194BD6" w:rsidRPr="009215A0" w:rsidTr="00194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194BD6">
              <w:rPr>
                <w:rFonts w:eastAsia="Times New Roman" w:cs="Times New Roman"/>
                <w:sz w:val="28"/>
                <w:szCs w:val="28"/>
                <w:lang w:val="ru-RU" w:eastAsia="ru-RU"/>
              </w:rPr>
              <w:t>...я помог другу придумать идею.</w:t>
            </w:r>
          </w:p>
        </w:tc>
      </w:tr>
      <w:tr w:rsidR="00194BD6" w:rsidRPr="009215A0" w:rsidTr="00194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194BD6">
              <w:rPr>
                <w:rFonts w:eastAsia="Times New Roman" w:cs="Times New Roman"/>
                <w:sz w:val="28"/>
                <w:szCs w:val="28"/>
                <w:lang w:val="ru-RU" w:eastAsia="ru-RU"/>
              </w:rPr>
              <w:t>…я фантазировал, как настоящий писатель.</w:t>
            </w:r>
          </w:p>
        </w:tc>
      </w:tr>
      <w:tr w:rsidR="00194BD6" w:rsidRPr="009215A0" w:rsidTr="00194BD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4BD6" w:rsidRPr="00194BD6" w:rsidRDefault="00194BD6" w:rsidP="00194BD6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194BD6">
              <w:rPr>
                <w:rFonts w:eastAsia="Times New Roman" w:cs="Times New Roman"/>
                <w:sz w:val="28"/>
                <w:szCs w:val="28"/>
                <w:lang w:val="ru-RU" w:eastAsia="ru-RU"/>
              </w:rPr>
              <w:t>...я оценивал работу ИИ и сделал выводы.</w:t>
            </w:r>
          </w:p>
        </w:tc>
      </w:tr>
      <w:tr w:rsidR="00194BD6" w:rsidRPr="009215A0" w:rsidTr="00194BD6">
        <w:trPr>
          <w:tblCellSpacing w:w="15" w:type="dxa"/>
        </w:trPr>
        <w:tc>
          <w:tcPr>
            <w:tcW w:w="0" w:type="auto"/>
            <w:vAlign w:val="center"/>
          </w:tcPr>
          <w:p w:rsidR="00194BD6" w:rsidRPr="00194BD6" w:rsidRDefault="00194BD6" w:rsidP="00194BD6">
            <w:pPr>
              <w:spacing w:after="0" w:line="24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194BD6">
              <w:rPr>
                <w:rFonts w:cs="Times New Roman"/>
                <w:sz w:val="28"/>
                <w:szCs w:val="28"/>
                <w:lang w:val="ru-RU"/>
              </w:rPr>
              <w:t xml:space="preserve">— Подумайте, каким для вас был сегодняшний урок. Выберите смайлик, который лучше всего показывает, </w:t>
            </w:r>
            <w:r w:rsidRPr="00194BD6">
              <w:rPr>
                <w:rStyle w:val="af6"/>
                <w:rFonts w:cs="Times New Roman"/>
                <w:sz w:val="28"/>
                <w:szCs w:val="28"/>
                <w:lang w:val="ru-RU"/>
              </w:rPr>
              <w:t>что вы чувствовали</w:t>
            </w:r>
            <w:r w:rsidRPr="00194BD6">
              <w:rPr>
                <w:rFonts w:cs="Times New Roman"/>
                <w:sz w:val="28"/>
                <w:szCs w:val="28"/>
                <w:lang w:val="ru-RU"/>
              </w:rPr>
              <w:t xml:space="preserve"> на уроке (смайлики лежат на парте)</w:t>
            </w:r>
          </w:p>
          <w:p w:rsidR="00194BD6" w:rsidRPr="00194BD6" w:rsidRDefault="00194BD6" w:rsidP="00194BD6">
            <w:pPr>
              <w:numPr>
                <w:ilvl w:val="0"/>
                <w:numId w:val="15"/>
              </w:numPr>
              <w:shd w:val="clear" w:color="auto" w:fill="FFFFFF"/>
              <w:spacing w:after="100" w:afterAutospacing="1" w:line="429" w:lineRule="atLeast"/>
              <w:ind w:left="0"/>
              <w:rPr>
                <w:rFonts w:ascii="Segoe UI" w:eastAsia="Times New Roman" w:hAnsi="Segoe UI" w:cs="Segoe UI"/>
                <w:color w:val="404040"/>
                <w:szCs w:val="24"/>
                <w:lang w:val="ru-RU" w:eastAsia="ru-RU"/>
              </w:rPr>
            </w:pPr>
            <w:r w:rsidRPr="00194BD6">
              <w:rPr>
                <w:rFonts w:cs="Times New Roman"/>
                <w:sz w:val="28"/>
                <w:szCs w:val="28"/>
                <w:lang w:val="ru-RU"/>
              </w:rPr>
              <w:t xml:space="preserve">— </w:t>
            </w:r>
            <w:r w:rsidRPr="00194BD6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  <w:lang w:val="ru-RU" w:eastAsia="ru-RU"/>
              </w:rPr>
              <w:t>Что вам помогло сегодня понять Пеппи лучше: текст, рисунки или ИИ?"</w:t>
            </w:r>
          </w:p>
        </w:tc>
      </w:tr>
    </w:tbl>
    <w:p w:rsidR="00194BD6" w:rsidRPr="00194BD6" w:rsidRDefault="00194BD6" w:rsidP="00194BD6">
      <w:pPr>
        <w:spacing w:before="100" w:beforeAutospacing="1" w:after="100" w:afterAutospacing="1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 xml:space="preserve">9. </w:t>
      </w:r>
      <w:r w:rsidRPr="00194BD6">
        <w:rPr>
          <w:rStyle w:val="af6"/>
          <w:rFonts w:cs="Times New Roman"/>
          <w:sz w:val="28"/>
          <w:szCs w:val="28"/>
          <w:lang w:val="ru-RU"/>
        </w:rPr>
        <w:t>Домашнее задание (по выбору) (1 минута):</w:t>
      </w:r>
    </w:p>
    <w:p w:rsidR="00194BD6" w:rsidRPr="00194BD6" w:rsidRDefault="00194BD6" w:rsidP="00194BD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Нарисовать свою историю подвига Пеппи.</w:t>
      </w:r>
    </w:p>
    <w:p w:rsidR="00194BD6" w:rsidRPr="00194BD6" w:rsidRDefault="00194BD6" w:rsidP="00194BD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Написать мини-сказку: «Пеппи в моём городе» (5–6 предложений).</w:t>
      </w:r>
    </w:p>
    <w:p w:rsidR="00194BD6" w:rsidRPr="00194BD6" w:rsidRDefault="00194BD6" w:rsidP="00194BD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Придумать, как ИИ мог бы помочь Пеппи в следующем приключении.</w:t>
      </w:r>
    </w:p>
    <w:p w:rsidR="00194BD6" w:rsidRPr="00194BD6" w:rsidRDefault="00194BD6" w:rsidP="00194BD6">
      <w:p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</w:p>
    <w:p w:rsidR="001F369E" w:rsidRDefault="001F369E" w:rsidP="001F369E">
      <w:pPr>
        <w:pStyle w:val="21"/>
        <w:jc w:val="center"/>
        <w:rPr>
          <w:rStyle w:val="af6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:rsidR="001F369E" w:rsidRDefault="001F369E" w:rsidP="00C7661E">
      <w:pPr>
        <w:pStyle w:val="21"/>
        <w:jc w:val="center"/>
        <w:rPr>
          <w:rStyle w:val="af6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:rsidR="001F369E" w:rsidRDefault="001F369E" w:rsidP="00C7661E">
      <w:pPr>
        <w:pStyle w:val="21"/>
        <w:jc w:val="center"/>
        <w:rPr>
          <w:rStyle w:val="af6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:rsidR="00194BD6" w:rsidRDefault="00194BD6" w:rsidP="001F369E">
      <w:pPr>
        <w:pStyle w:val="21"/>
        <w:rPr>
          <w:rStyle w:val="af6"/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:rsidR="001F369E" w:rsidRDefault="001F369E" w:rsidP="001F369E">
      <w:pPr>
        <w:rPr>
          <w:lang w:val="ru-RU"/>
        </w:rPr>
      </w:pPr>
    </w:p>
    <w:p w:rsidR="001F369E" w:rsidRPr="00C7661E" w:rsidRDefault="001F369E" w:rsidP="001F369E">
      <w:pPr>
        <w:pStyle w:val="21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r w:rsidRPr="00C7661E">
        <w:rPr>
          <w:rStyle w:val="af6"/>
          <w:rFonts w:ascii="Times New Roman" w:hAnsi="Times New Roman" w:cs="Times New Roman"/>
          <w:b/>
          <w:color w:val="auto"/>
          <w:sz w:val="28"/>
          <w:szCs w:val="28"/>
          <w:lang w:val="ru-RU"/>
        </w:rPr>
        <w:t>Список использованной литературы и цифровых ресурсов</w:t>
      </w:r>
    </w:p>
    <w:p w:rsidR="001F369E" w:rsidRPr="001F369E" w:rsidRDefault="001F369E" w:rsidP="001F369E">
      <w:pPr>
        <w:rPr>
          <w:b/>
          <w:lang w:val="ru-RU"/>
        </w:rPr>
      </w:pPr>
    </w:p>
    <w:p w:rsidR="00194BD6" w:rsidRPr="00194BD6" w:rsidRDefault="00194BD6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Линдгрен А. Пеппи Длинныйчулок. — М.: АСТ, 2022.</w:t>
      </w:r>
    </w:p>
    <w:p w:rsidR="00194BD6" w:rsidRPr="00194BD6" w:rsidRDefault="00194BD6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Примерная основная образовательная программа начального общего образования. — М.: Просвещение, 2021.</w:t>
      </w:r>
    </w:p>
    <w:p w:rsidR="00194BD6" w:rsidRPr="00194BD6" w:rsidRDefault="00194BD6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ФГОС НОО с актуальными изменениями. — М.: Минпросвещения РФ, 2021.</w:t>
      </w:r>
    </w:p>
    <w:p w:rsidR="00194BD6" w:rsidRPr="00194BD6" w:rsidRDefault="00194BD6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r w:rsidRPr="00194BD6">
        <w:rPr>
          <w:rFonts w:cs="Times New Roman"/>
          <w:sz w:val="28"/>
          <w:szCs w:val="28"/>
          <w:lang w:val="ru-RU"/>
        </w:rPr>
        <w:t>Методические рекомендации по использованию технологий искусственного интеллекта в начальной школе. — М.: Академия Минпросвещения, 2023.</w:t>
      </w:r>
    </w:p>
    <w:p w:rsidR="00194BD6" w:rsidRPr="00194BD6" w:rsidRDefault="00413D7C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hyperlink r:id="rId18" w:tgtFrame="_new" w:history="1">
        <w:r w:rsidR="00194BD6" w:rsidRPr="000B403B">
          <w:rPr>
            <w:rStyle w:val="aff8"/>
            <w:rFonts w:cs="Times New Roman"/>
            <w:sz w:val="28"/>
            <w:szCs w:val="28"/>
          </w:rPr>
          <w:t>https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94BD6" w:rsidRPr="000B403B">
          <w:rPr>
            <w:rStyle w:val="aff8"/>
            <w:rFonts w:cs="Times New Roman"/>
            <w:sz w:val="28"/>
            <w:szCs w:val="28"/>
          </w:rPr>
          <w:t>chat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openai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com</w:t>
        </w:r>
      </w:hyperlink>
      <w:r w:rsidR="00194BD6" w:rsidRPr="00194BD6">
        <w:rPr>
          <w:rFonts w:cs="Times New Roman"/>
          <w:sz w:val="28"/>
          <w:szCs w:val="28"/>
          <w:lang w:val="ru-RU"/>
        </w:rPr>
        <w:t xml:space="preserve"> — </w:t>
      </w:r>
      <w:r w:rsidR="00194BD6" w:rsidRPr="000B403B">
        <w:rPr>
          <w:rFonts w:cs="Times New Roman"/>
          <w:sz w:val="28"/>
          <w:szCs w:val="28"/>
        </w:rPr>
        <w:t>ChatGPT</w:t>
      </w:r>
      <w:r w:rsidR="00194BD6" w:rsidRPr="00194BD6">
        <w:rPr>
          <w:rFonts w:cs="Times New Roman"/>
          <w:sz w:val="28"/>
          <w:szCs w:val="28"/>
          <w:lang w:val="ru-RU"/>
        </w:rPr>
        <w:t xml:space="preserve"> (генерация текстов, ответы на проблемные вопросы).</w:t>
      </w:r>
    </w:p>
    <w:p w:rsidR="00194BD6" w:rsidRPr="00194BD6" w:rsidRDefault="00413D7C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hyperlink r:id="rId19" w:tgtFrame="_new" w:history="1">
        <w:r w:rsidR="00194BD6" w:rsidRPr="000B403B">
          <w:rPr>
            <w:rStyle w:val="aff8"/>
            <w:rFonts w:cs="Times New Roman"/>
            <w:sz w:val="28"/>
            <w:szCs w:val="28"/>
          </w:rPr>
          <w:t>https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94BD6" w:rsidRPr="000B403B">
          <w:rPr>
            <w:rStyle w:val="aff8"/>
            <w:rFonts w:cs="Times New Roman"/>
            <w:sz w:val="28"/>
            <w:szCs w:val="28"/>
          </w:rPr>
          <w:t>www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perplexity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ai</w:t>
        </w:r>
      </w:hyperlink>
      <w:r w:rsidR="00194BD6" w:rsidRPr="00194BD6">
        <w:rPr>
          <w:rFonts w:cs="Times New Roman"/>
          <w:sz w:val="28"/>
          <w:szCs w:val="28"/>
          <w:lang w:val="ru-RU"/>
        </w:rPr>
        <w:t xml:space="preserve"> — </w:t>
      </w:r>
      <w:r w:rsidR="00194BD6" w:rsidRPr="000B403B">
        <w:rPr>
          <w:rFonts w:cs="Times New Roman"/>
          <w:sz w:val="28"/>
          <w:szCs w:val="28"/>
        </w:rPr>
        <w:t>Perplexity</w:t>
      </w:r>
      <w:r w:rsidR="00194BD6" w:rsidRPr="00194BD6">
        <w:rPr>
          <w:rFonts w:cs="Times New Roman"/>
          <w:sz w:val="28"/>
          <w:szCs w:val="28"/>
          <w:lang w:val="ru-RU"/>
        </w:rPr>
        <w:t xml:space="preserve"> (ИИ-ассистент для генерации и пересказа).</w:t>
      </w:r>
    </w:p>
    <w:p w:rsidR="00194BD6" w:rsidRPr="00194BD6" w:rsidRDefault="00413D7C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hyperlink r:id="rId20" w:tgtFrame="_new" w:history="1">
        <w:r w:rsidR="00194BD6" w:rsidRPr="000B403B">
          <w:rPr>
            <w:rStyle w:val="aff8"/>
            <w:rFonts w:cs="Times New Roman"/>
            <w:sz w:val="28"/>
            <w:szCs w:val="28"/>
          </w:rPr>
          <w:t>https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94BD6" w:rsidRPr="000B403B">
          <w:rPr>
            <w:rStyle w:val="aff8"/>
            <w:rFonts w:cs="Times New Roman"/>
            <w:sz w:val="28"/>
            <w:szCs w:val="28"/>
          </w:rPr>
          <w:t>www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deepseek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com</w:t>
        </w:r>
      </w:hyperlink>
      <w:r w:rsidR="00194BD6" w:rsidRPr="00194BD6">
        <w:rPr>
          <w:rFonts w:cs="Times New Roman"/>
          <w:sz w:val="28"/>
          <w:szCs w:val="28"/>
          <w:lang w:val="ru-RU"/>
        </w:rPr>
        <w:t xml:space="preserve"> — </w:t>
      </w:r>
      <w:r w:rsidR="00194BD6" w:rsidRPr="000B403B">
        <w:rPr>
          <w:rFonts w:cs="Times New Roman"/>
          <w:sz w:val="28"/>
          <w:szCs w:val="28"/>
        </w:rPr>
        <w:t>DeepSeek</w:t>
      </w:r>
      <w:r w:rsidR="00194BD6" w:rsidRPr="00194BD6">
        <w:rPr>
          <w:rFonts w:cs="Times New Roman"/>
          <w:sz w:val="28"/>
          <w:szCs w:val="28"/>
          <w:lang w:val="ru-RU"/>
        </w:rPr>
        <w:t xml:space="preserve"> </w:t>
      </w:r>
      <w:r w:rsidR="00194BD6" w:rsidRPr="000B403B">
        <w:rPr>
          <w:rFonts w:cs="Times New Roman"/>
          <w:sz w:val="28"/>
          <w:szCs w:val="28"/>
        </w:rPr>
        <w:t>Chat</w:t>
      </w:r>
      <w:r w:rsidR="00194BD6" w:rsidRPr="00194BD6">
        <w:rPr>
          <w:rFonts w:cs="Times New Roman"/>
          <w:sz w:val="28"/>
          <w:szCs w:val="28"/>
          <w:lang w:val="ru-RU"/>
        </w:rPr>
        <w:t xml:space="preserve"> (генерация новых сказочных сюжетов).</w:t>
      </w:r>
    </w:p>
    <w:p w:rsidR="00194BD6" w:rsidRPr="00194BD6" w:rsidRDefault="00413D7C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hyperlink r:id="rId21" w:tgtFrame="_new" w:history="1">
        <w:r w:rsidR="00194BD6" w:rsidRPr="000B403B">
          <w:rPr>
            <w:rStyle w:val="aff8"/>
            <w:rFonts w:cs="Times New Roman"/>
            <w:sz w:val="28"/>
            <w:szCs w:val="28"/>
          </w:rPr>
          <w:t>https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94BD6" w:rsidRPr="000B403B">
          <w:rPr>
            <w:rStyle w:val="aff8"/>
            <w:rFonts w:cs="Times New Roman"/>
            <w:sz w:val="28"/>
            <w:szCs w:val="28"/>
          </w:rPr>
          <w:t>www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kandinsky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app</w:t>
        </w:r>
      </w:hyperlink>
      <w:r w:rsidR="00194BD6" w:rsidRPr="00194BD6">
        <w:rPr>
          <w:rFonts w:cs="Times New Roman"/>
          <w:sz w:val="28"/>
          <w:szCs w:val="28"/>
          <w:lang w:val="ru-RU"/>
        </w:rPr>
        <w:t xml:space="preserve"> — </w:t>
      </w:r>
      <w:r w:rsidR="00194BD6" w:rsidRPr="000B403B">
        <w:rPr>
          <w:rFonts w:cs="Times New Roman"/>
          <w:sz w:val="28"/>
          <w:szCs w:val="28"/>
        </w:rPr>
        <w:t>Kandinsky</w:t>
      </w:r>
      <w:r w:rsidR="00194BD6" w:rsidRPr="00194BD6">
        <w:rPr>
          <w:rFonts w:cs="Times New Roman"/>
          <w:sz w:val="28"/>
          <w:szCs w:val="28"/>
          <w:lang w:val="ru-RU"/>
        </w:rPr>
        <w:t xml:space="preserve"> 3.0 (создание иллюстраций по описанию).</w:t>
      </w:r>
    </w:p>
    <w:p w:rsidR="00194BD6" w:rsidRPr="00194BD6" w:rsidRDefault="00413D7C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hyperlink r:id="rId22" w:tgtFrame="_new" w:history="1">
        <w:r w:rsidR="00194BD6" w:rsidRPr="000B403B">
          <w:rPr>
            <w:rStyle w:val="aff8"/>
            <w:rFonts w:cs="Times New Roman"/>
            <w:sz w:val="28"/>
            <w:szCs w:val="28"/>
          </w:rPr>
          <w:t>https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94BD6" w:rsidRPr="000B403B">
          <w:rPr>
            <w:rStyle w:val="aff8"/>
            <w:rFonts w:cs="Times New Roman"/>
            <w:sz w:val="28"/>
            <w:szCs w:val="28"/>
          </w:rPr>
          <w:t>leonardo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ai</w:t>
        </w:r>
      </w:hyperlink>
      <w:r w:rsidR="00194BD6" w:rsidRPr="00194BD6">
        <w:rPr>
          <w:rFonts w:cs="Times New Roman"/>
          <w:sz w:val="28"/>
          <w:szCs w:val="28"/>
          <w:lang w:val="ru-RU"/>
        </w:rPr>
        <w:t xml:space="preserve"> — </w:t>
      </w:r>
      <w:r w:rsidR="00194BD6" w:rsidRPr="000B403B">
        <w:rPr>
          <w:rFonts w:cs="Times New Roman"/>
          <w:sz w:val="28"/>
          <w:szCs w:val="28"/>
        </w:rPr>
        <w:t>Leonardo</w:t>
      </w:r>
      <w:r w:rsidR="00194BD6" w:rsidRPr="00194BD6">
        <w:rPr>
          <w:rFonts w:cs="Times New Roman"/>
          <w:sz w:val="28"/>
          <w:szCs w:val="28"/>
          <w:lang w:val="ru-RU"/>
        </w:rPr>
        <w:t xml:space="preserve"> </w:t>
      </w:r>
      <w:r w:rsidR="00194BD6" w:rsidRPr="000B403B">
        <w:rPr>
          <w:rFonts w:cs="Times New Roman"/>
          <w:sz w:val="28"/>
          <w:szCs w:val="28"/>
        </w:rPr>
        <w:t>AI</w:t>
      </w:r>
      <w:r w:rsidR="00194BD6" w:rsidRPr="00194BD6">
        <w:rPr>
          <w:rFonts w:cs="Times New Roman"/>
          <w:sz w:val="28"/>
          <w:szCs w:val="28"/>
          <w:lang w:val="ru-RU"/>
        </w:rPr>
        <w:t xml:space="preserve"> (рисование по ключевым словам).</w:t>
      </w:r>
    </w:p>
    <w:p w:rsidR="00194BD6" w:rsidRPr="00194BD6" w:rsidRDefault="00413D7C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  <w:hyperlink r:id="rId23" w:tgtFrame="_new" w:history="1">
        <w:r w:rsidR="00194BD6" w:rsidRPr="000B403B">
          <w:rPr>
            <w:rStyle w:val="aff8"/>
            <w:rFonts w:cs="Times New Roman"/>
            <w:sz w:val="28"/>
            <w:szCs w:val="28"/>
          </w:rPr>
          <w:t>https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://</w:t>
        </w:r>
        <w:r w:rsidR="00194BD6" w:rsidRPr="000B403B">
          <w:rPr>
            <w:rStyle w:val="aff8"/>
            <w:rFonts w:cs="Times New Roman"/>
            <w:sz w:val="28"/>
            <w:szCs w:val="28"/>
          </w:rPr>
          <w:t>www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seaart</w:t>
        </w:r>
        <w:r w:rsidR="00194BD6" w:rsidRPr="00194BD6">
          <w:rPr>
            <w:rStyle w:val="aff8"/>
            <w:rFonts w:cs="Times New Roman"/>
            <w:sz w:val="28"/>
            <w:szCs w:val="28"/>
            <w:lang w:val="ru-RU"/>
          </w:rPr>
          <w:t>.</w:t>
        </w:r>
        <w:r w:rsidR="00194BD6" w:rsidRPr="000B403B">
          <w:rPr>
            <w:rStyle w:val="aff8"/>
            <w:rFonts w:cs="Times New Roman"/>
            <w:sz w:val="28"/>
            <w:szCs w:val="28"/>
          </w:rPr>
          <w:t>ai</w:t>
        </w:r>
      </w:hyperlink>
      <w:r w:rsidR="00194BD6" w:rsidRPr="00194BD6">
        <w:rPr>
          <w:rFonts w:cs="Times New Roman"/>
          <w:sz w:val="28"/>
          <w:szCs w:val="28"/>
          <w:lang w:val="ru-RU"/>
        </w:rPr>
        <w:t xml:space="preserve"> — </w:t>
      </w:r>
      <w:r w:rsidR="00194BD6" w:rsidRPr="000B403B">
        <w:rPr>
          <w:rFonts w:cs="Times New Roman"/>
          <w:sz w:val="28"/>
          <w:szCs w:val="28"/>
        </w:rPr>
        <w:t>SeaArt</w:t>
      </w:r>
      <w:r w:rsidR="00194BD6" w:rsidRPr="00194BD6">
        <w:rPr>
          <w:rFonts w:cs="Times New Roman"/>
          <w:sz w:val="28"/>
          <w:szCs w:val="28"/>
          <w:lang w:val="ru-RU"/>
        </w:rPr>
        <w:t xml:space="preserve"> </w:t>
      </w:r>
      <w:r w:rsidR="00194BD6" w:rsidRPr="000B403B">
        <w:rPr>
          <w:rFonts w:cs="Times New Roman"/>
          <w:sz w:val="28"/>
          <w:szCs w:val="28"/>
        </w:rPr>
        <w:t>AI</w:t>
      </w:r>
      <w:r w:rsidR="00194BD6" w:rsidRPr="00194BD6">
        <w:rPr>
          <w:rFonts w:cs="Times New Roman"/>
          <w:sz w:val="28"/>
          <w:szCs w:val="28"/>
          <w:lang w:val="ru-RU"/>
        </w:rPr>
        <w:t xml:space="preserve"> (визуализация литературных персонажей).</w:t>
      </w:r>
    </w:p>
    <w:p w:rsidR="00194BD6" w:rsidRPr="00194BD6" w:rsidRDefault="00194BD6" w:rsidP="00194BD6">
      <w:pPr>
        <w:numPr>
          <w:ilvl w:val="0"/>
          <w:numId w:val="20"/>
        </w:numPr>
        <w:spacing w:before="100" w:beforeAutospacing="1" w:after="100" w:afterAutospacing="1" w:line="240" w:lineRule="auto"/>
        <w:rPr>
          <w:lang w:val="ru-RU"/>
        </w:rPr>
      </w:pPr>
      <w:r w:rsidRPr="000B403B">
        <w:rPr>
          <w:rFonts w:cs="Times New Roman"/>
          <w:sz w:val="28"/>
          <w:szCs w:val="28"/>
        </w:rPr>
        <w:t>https</w:t>
      </w:r>
      <w:r w:rsidRPr="00194BD6">
        <w:rPr>
          <w:rFonts w:cs="Times New Roman"/>
          <w:sz w:val="28"/>
          <w:szCs w:val="28"/>
          <w:lang w:val="ru-RU"/>
        </w:rPr>
        <w:t>://</w:t>
      </w:r>
      <w:r w:rsidRPr="000B403B">
        <w:rPr>
          <w:rFonts w:cs="Times New Roman"/>
          <w:sz w:val="28"/>
          <w:szCs w:val="28"/>
        </w:rPr>
        <w:t>www</w:t>
      </w:r>
      <w:r w:rsidRPr="00194BD6">
        <w:rPr>
          <w:rFonts w:cs="Times New Roman"/>
          <w:sz w:val="28"/>
          <w:szCs w:val="28"/>
          <w:lang w:val="ru-RU"/>
        </w:rPr>
        <w:t>.</w:t>
      </w:r>
      <w:r w:rsidRPr="000B403B">
        <w:rPr>
          <w:rFonts w:cs="Times New Roman"/>
          <w:sz w:val="28"/>
          <w:szCs w:val="28"/>
        </w:rPr>
        <w:t>bing</w:t>
      </w:r>
      <w:r w:rsidRPr="00194BD6">
        <w:rPr>
          <w:rFonts w:cs="Times New Roman"/>
          <w:sz w:val="28"/>
          <w:szCs w:val="28"/>
          <w:lang w:val="ru-RU"/>
        </w:rPr>
        <w:t>.</w:t>
      </w:r>
      <w:r w:rsidRPr="000B403B">
        <w:rPr>
          <w:rFonts w:cs="Times New Roman"/>
          <w:sz w:val="28"/>
          <w:szCs w:val="28"/>
        </w:rPr>
        <w:t>com</w:t>
      </w:r>
      <w:r w:rsidRPr="00194BD6">
        <w:rPr>
          <w:rFonts w:cs="Times New Roman"/>
          <w:sz w:val="28"/>
          <w:szCs w:val="28"/>
          <w:lang w:val="ru-RU"/>
        </w:rPr>
        <w:t>/</w:t>
      </w:r>
      <w:r w:rsidRPr="000B403B">
        <w:rPr>
          <w:rFonts w:cs="Times New Roman"/>
          <w:sz w:val="28"/>
          <w:szCs w:val="28"/>
        </w:rPr>
        <w:t>images</w:t>
      </w:r>
      <w:r w:rsidRPr="00194BD6">
        <w:rPr>
          <w:rFonts w:cs="Times New Roman"/>
          <w:sz w:val="28"/>
          <w:szCs w:val="28"/>
          <w:lang w:val="ru-RU"/>
        </w:rPr>
        <w:t>/</w:t>
      </w:r>
      <w:r w:rsidRPr="000B403B">
        <w:rPr>
          <w:rFonts w:cs="Times New Roman"/>
          <w:sz w:val="28"/>
          <w:szCs w:val="28"/>
        </w:rPr>
        <w:t>create</w:t>
      </w:r>
      <w:r w:rsidRPr="00194BD6">
        <w:rPr>
          <w:rFonts w:cs="Times New Roman"/>
          <w:sz w:val="28"/>
          <w:szCs w:val="28"/>
          <w:lang w:val="ru-RU"/>
        </w:rPr>
        <w:t xml:space="preserve"> — </w:t>
      </w:r>
      <w:r w:rsidRPr="000B403B">
        <w:rPr>
          <w:rFonts w:cs="Times New Roman"/>
          <w:sz w:val="28"/>
          <w:szCs w:val="28"/>
        </w:rPr>
        <w:t>Bing</w:t>
      </w:r>
      <w:r w:rsidRPr="00194BD6">
        <w:rPr>
          <w:rFonts w:cs="Times New Roman"/>
          <w:sz w:val="28"/>
          <w:szCs w:val="28"/>
          <w:lang w:val="ru-RU"/>
        </w:rPr>
        <w:t xml:space="preserve"> </w:t>
      </w:r>
      <w:r w:rsidRPr="000B403B">
        <w:rPr>
          <w:rFonts w:cs="Times New Roman"/>
          <w:sz w:val="28"/>
          <w:szCs w:val="28"/>
        </w:rPr>
        <w:t>Image</w:t>
      </w:r>
      <w:r w:rsidRPr="00194BD6">
        <w:rPr>
          <w:rFonts w:cs="Times New Roman"/>
          <w:sz w:val="28"/>
          <w:szCs w:val="28"/>
          <w:lang w:val="ru-RU"/>
        </w:rPr>
        <w:t xml:space="preserve"> </w:t>
      </w:r>
      <w:r w:rsidRPr="000B403B">
        <w:rPr>
          <w:rFonts w:cs="Times New Roman"/>
          <w:sz w:val="28"/>
          <w:szCs w:val="28"/>
        </w:rPr>
        <w:t>Creator</w:t>
      </w:r>
      <w:r w:rsidRPr="00194BD6">
        <w:rPr>
          <w:rFonts w:cs="Times New Roman"/>
          <w:sz w:val="28"/>
          <w:szCs w:val="28"/>
          <w:lang w:val="ru-RU"/>
        </w:rPr>
        <w:t xml:space="preserve"> (создание изображений по</w:t>
      </w:r>
      <w:r w:rsidRPr="00194BD6">
        <w:rPr>
          <w:lang w:val="ru-RU"/>
        </w:rPr>
        <w:t xml:space="preserve"> тексту).</w:t>
      </w:r>
    </w:p>
    <w:p w:rsidR="00194BD6" w:rsidRPr="00194BD6" w:rsidRDefault="00194BD6" w:rsidP="00194BD6">
      <w:p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</w:p>
    <w:p w:rsidR="00194BD6" w:rsidRPr="00194BD6" w:rsidRDefault="00194BD6" w:rsidP="00194BD6">
      <w:pPr>
        <w:spacing w:before="100" w:beforeAutospacing="1" w:after="100" w:afterAutospacing="1" w:line="240" w:lineRule="auto"/>
        <w:rPr>
          <w:rFonts w:cs="Times New Roman"/>
          <w:sz w:val="28"/>
          <w:szCs w:val="28"/>
          <w:lang w:val="ru-RU"/>
        </w:rPr>
      </w:pPr>
    </w:p>
    <w:p w:rsidR="00194BD6" w:rsidRPr="00194BD6" w:rsidRDefault="00194BD6" w:rsidP="00194BD6">
      <w:pPr>
        <w:spacing w:after="0" w:line="240" w:lineRule="auto"/>
        <w:rPr>
          <w:rFonts w:cs="Times New Roman"/>
          <w:b/>
          <w:color w:val="000000" w:themeColor="text1"/>
          <w:sz w:val="28"/>
          <w:szCs w:val="28"/>
          <w:lang w:val="ru-RU"/>
        </w:rPr>
      </w:pPr>
    </w:p>
    <w:p w:rsidR="00194BD6" w:rsidRPr="00194BD6" w:rsidRDefault="00194BD6" w:rsidP="00194BD6">
      <w:pPr>
        <w:spacing w:after="0" w:line="240" w:lineRule="auto"/>
        <w:rPr>
          <w:rStyle w:val="af6"/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</w:p>
    <w:p w:rsidR="00194BD6" w:rsidRPr="00194BD6" w:rsidRDefault="00194BD6" w:rsidP="00194BD6">
      <w:pPr>
        <w:spacing w:after="0" w:line="240" w:lineRule="auto"/>
        <w:rPr>
          <w:rFonts w:eastAsia="Times New Roman" w:cs="Times New Roman"/>
          <w:sz w:val="28"/>
          <w:szCs w:val="28"/>
          <w:lang w:val="ru-RU" w:eastAsia="ru-RU"/>
        </w:rPr>
      </w:pPr>
    </w:p>
    <w:p w:rsidR="00194BD6" w:rsidRPr="00194BD6" w:rsidRDefault="00194BD6" w:rsidP="00194BD6">
      <w:pPr>
        <w:spacing w:after="0" w:line="240" w:lineRule="auto"/>
        <w:rPr>
          <w:rFonts w:cs="Times New Roman"/>
          <w:sz w:val="28"/>
          <w:szCs w:val="28"/>
          <w:lang w:val="ru-RU"/>
        </w:rPr>
      </w:pPr>
    </w:p>
    <w:p w:rsidR="003D4C8F" w:rsidRPr="003D4C8F" w:rsidRDefault="003D4C8F" w:rsidP="003D4C8F">
      <w:pPr>
        <w:jc w:val="both"/>
        <w:rPr>
          <w:sz w:val="28"/>
          <w:szCs w:val="28"/>
          <w:lang w:val="ru-RU"/>
        </w:rPr>
      </w:pPr>
    </w:p>
    <w:sectPr w:rsidR="003D4C8F" w:rsidRPr="003D4C8F" w:rsidSect="00C7661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3D7C" w:rsidRDefault="00413D7C" w:rsidP="00B6083E">
      <w:pPr>
        <w:spacing w:after="0" w:line="240" w:lineRule="auto"/>
      </w:pPr>
      <w:r>
        <w:separator/>
      </w:r>
    </w:p>
  </w:endnote>
  <w:endnote w:type="continuationSeparator" w:id="0">
    <w:p w:rsidR="00413D7C" w:rsidRDefault="00413D7C" w:rsidP="00B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83E" w:rsidRDefault="00B6083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1311981"/>
      <w:docPartObj>
        <w:docPartGallery w:val="Page Numbers (Bottom of Page)"/>
        <w:docPartUnique/>
      </w:docPartObj>
    </w:sdtPr>
    <w:sdtEndPr/>
    <w:sdtContent>
      <w:p w:rsidR="00B6083E" w:rsidRDefault="00B608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9C8" w:rsidRPr="009F49C8">
          <w:rPr>
            <w:noProof/>
            <w:lang w:val="ru-RU"/>
          </w:rPr>
          <w:t>13</w:t>
        </w:r>
        <w:r>
          <w:fldChar w:fldCharType="end"/>
        </w:r>
      </w:p>
    </w:sdtContent>
  </w:sdt>
  <w:p w:rsidR="00B6083E" w:rsidRDefault="00B6083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83E" w:rsidRDefault="00B6083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3D7C" w:rsidRDefault="00413D7C" w:rsidP="00B6083E">
      <w:pPr>
        <w:spacing w:after="0" w:line="240" w:lineRule="auto"/>
      </w:pPr>
      <w:r>
        <w:separator/>
      </w:r>
    </w:p>
  </w:footnote>
  <w:footnote w:type="continuationSeparator" w:id="0">
    <w:p w:rsidR="00413D7C" w:rsidRDefault="00413D7C" w:rsidP="00B6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83E" w:rsidRDefault="00B6083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83E" w:rsidRDefault="00B6083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83E" w:rsidRDefault="00B6083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C52AF5"/>
    <w:multiLevelType w:val="multilevel"/>
    <w:tmpl w:val="41EA0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BA0B10"/>
    <w:multiLevelType w:val="multilevel"/>
    <w:tmpl w:val="1BDE7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B80610"/>
    <w:multiLevelType w:val="multilevel"/>
    <w:tmpl w:val="8066410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2" w15:restartNumberingAfterBreak="0">
    <w:nsid w:val="148970B6"/>
    <w:multiLevelType w:val="multilevel"/>
    <w:tmpl w:val="7AC69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64217A"/>
    <w:multiLevelType w:val="multilevel"/>
    <w:tmpl w:val="26889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Segoe U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561E8C"/>
    <w:multiLevelType w:val="multilevel"/>
    <w:tmpl w:val="41C0C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372E4E"/>
    <w:multiLevelType w:val="multilevel"/>
    <w:tmpl w:val="691857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FA638E0"/>
    <w:multiLevelType w:val="multilevel"/>
    <w:tmpl w:val="70AE5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7C3CE1"/>
    <w:multiLevelType w:val="multilevel"/>
    <w:tmpl w:val="A8681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D43033"/>
    <w:multiLevelType w:val="multilevel"/>
    <w:tmpl w:val="91169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E87C7C"/>
    <w:multiLevelType w:val="multilevel"/>
    <w:tmpl w:val="C4686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9"/>
  </w:num>
  <w:num w:numId="12">
    <w:abstractNumId w:val="14"/>
  </w:num>
  <w:num w:numId="13">
    <w:abstractNumId w:val="17"/>
  </w:num>
  <w:num w:numId="14">
    <w:abstractNumId w:val="15"/>
  </w:num>
  <w:num w:numId="15">
    <w:abstractNumId w:val="16"/>
  </w:num>
  <w:num w:numId="16">
    <w:abstractNumId w:val="11"/>
  </w:num>
  <w:num w:numId="17">
    <w:abstractNumId w:val="9"/>
  </w:num>
  <w:num w:numId="18">
    <w:abstractNumId w:val="13"/>
  </w:num>
  <w:num w:numId="19">
    <w:abstractNumId w:val="1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94BD6"/>
    <w:rsid w:val="001F369E"/>
    <w:rsid w:val="0029639D"/>
    <w:rsid w:val="00313EAB"/>
    <w:rsid w:val="00326F90"/>
    <w:rsid w:val="003D4C8F"/>
    <w:rsid w:val="00413D7C"/>
    <w:rsid w:val="009215A0"/>
    <w:rsid w:val="009F49C8"/>
    <w:rsid w:val="00AA1D8D"/>
    <w:rsid w:val="00B47730"/>
    <w:rsid w:val="00B6083E"/>
    <w:rsid w:val="00BB2878"/>
    <w:rsid w:val="00C7661E"/>
    <w:rsid w:val="00CB0664"/>
    <w:rsid w:val="00E076EE"/>
    <w:rsid w:val="00E4739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148BBF"/>
  <w14:defaultImageDpi w14:val="300"/>
  <w15:docId w15:val="{6E2DA1C5-381D-4026-B174-0CDEB6FA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3D4C8F"/>
    <w:rPr>
      <w:color w:val="0000FF" w:themeColor="hyperlink"/>
      <w:u w:val="single"/>
    </w:rPr>
  </w:style>
  <w:style w:type="paragraph" w:customStyle="1" w:styleId="ds-markdown-paragraph">
    <w:name w:val="ds-markdown-paragraph"/>
    <w:basedOn w:val="a1"/>
    <w:rsid w:val="003D4C8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dmila_r@bk.ru" TargetMode="External"/><Relationship Id="rId13" Type="http://schemas.openxmlformats.org/officeDocument/2006/relationships/hyperlink" Target="https://www.kandinsky.app" TargetMode="External"/><Relationship Id="rId18" Type="http://schemas.openxmlformats.org/officeDocument/2006/relationships/hyperlink" Target="https://chat.openai.co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kandinsky.ap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eonardo.ai" TargetMode="External"/><Relationship Id="rId17" Type="http://schemas.openxmlformats.org/officeDocument/2006/relationships/hyperlink" Target="https://chat.deepseek.com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app.klingai.com/" TargetMode="External"/><Relationship Id="rId20" Type="http://schemas.openxmlformats.org/officeDocument/2006/relationships/hyperlink" Target="https://www.deepseek.com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eaart.ai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chatgpt.com" TargetMode="External"/><Relationship Id="rId23" Type="http://schemas.openxmlformats.org/officeDocument/2006/relationships/hyperlink" Target="https://www.seaart.ai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www.deepseek.com" TargetMode="External"/><Relationship Id="rId19" Type="http://schemas.openxmlformats.org/officeDocument/2006/relationships/hyperlink" Target="https://www.perplexity.ai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hat.openai.com" TargetMode="External"/><Relationship Id="rId14" Type="http://schemas.openxmlformats.org/officeDocument/2006/relationships/hyperlink" Target="https://www.perplexity.ai" TargetMode="External"/><Relationship Id="rId22" Type="http://schemas.openxmlformats.org/officeDocument/2006/relationships/hyperlink" Target="https://leonardo.ai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D38200E-B999-4BA8-BBE7-F7AD040DB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2867</Words>
  <Characters>16345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Резниченко Олег.</cp:lastModifiedBy>
  <cp:revision>5</cp:revision>
  <dcterms:created xsi:type="dcterms:W3CDTF">2025-04-30T09:54:00Z</dcterms:created>
  <dcterms:modified xsi:type="dcterms:W3CDTF">2025-06-03T12:22:00Z</dcterms:modified>
  <cp:category/>
</cp:coreProperties>
</file>